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C44DE8" w14:textId="77777777" w:rsidR="00DD63D5" w:rsidRDefault="00DD63D5" w:rsidP="00F17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0F7123" w:rsidRPr="000F7123" w14:paraId="4C535F1F" w14:textId="77777777" w:rsidTr="00963DDF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0989" w14:textId="7823836D" w:rsidR="000F7123" w:rsidRPr="000F7123" w:rsidRDefault="00B262B1" w:rsidP="000F7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w:pict w14:anchorId="10ADD72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81.75pt;height:82.5pt;visibility:visible;mso-wrap-style:square">
                  <v:imagedata r:id="rId7" o:title=""/>
                </v:shape>
              </w:pic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94C8" w14:textId="77777777" w:rsidR="000F7123" w:rsidRPr="000F7123" w:rsidRDefault="000F7123" w:rsidP="000F712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0F7123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0F7123" w:rsidRPr="000F7123" w14:paraId="1C7BAA74" w14:textId="77777777" w:rsidTr="00AC3459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1762" w14:textId="77777777" w:rsidR="000F7123" w:rsidRPr="000F7123" w:rsidRDefault="000F7123" w:rsidP="000F7123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D7DA" w14:textId="77777777" w:rsidR="000F7123" w:rsidRPr="000F7123" w:rsidRDefault="000F7123" w:rsidP="000F7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0F7123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0F7123" w:rsidRPr="000F7123" w14:paraId="1778EFF7" w14:textId="77777777" w:rsidTr="00963DDF">
        <w:trPr>
          <w:trHeight w:val="5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6D8F7" w14:textId="77777777" w:rsidR="000F7123" w:rsidRPr="000F7123" w:rsidRDefault="000F7123" w:rsidP="000F7123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57BD" w14:textId="77777777" w:rsidR="000F7123" w:rsidRPr="000F7123" w:rsidRDefault="000F7123" w:rsidP="000F7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0F7123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14:paraId="159A856A" w14:textId="77777777" w:rsidR="000F7123" w:rsidRPr="000F7123" w:rsidRDefault="000F7123" w:rsidP="000F7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 w:val="28"/>
          <w:szCs w:val="28"/>
        </w:rPr>
      </w:pPr>
    </w:p>
    <w:p w14:paraId="7CEDAA00" w14:textId="77777777" w:rsidR="00DD63D5" w:rsidRPr="00DD63D5" w:rsidRDefault="00DD63D5" w:rsidP="00DD63D5">
      <w:pPr>
        <w:widowControl w:val="0"/>
        <w:autoSpaceDE w:val="0"/>
        <w:autoSpaceDN w:val="0"/>
        <w:adjustRightInd w:val="0"/>
        <w:rPr>
          <w:rFonts w:eastAsia="Calibri"/>
        </w:rPr>
      </w:pPr>
    </w:p>
    <w:p w14:paraId="39AA7A7E" w14:textId="77777777" w:rsidR="00DD63D5" w:rsidRPr="00DD63D5" w:rsidRDefault="00DD63D5" w:rsidP="00DD63D5">
      <w:pPr>
        <w:rPr>
          <w:rFonts w:eastAsia="Calibri"/>
          <w:b/>
          <w:color w:val="1F4E79"/>
          <w:sz w:val="22"/>
          <w:szCs w:val="22"/>
        </w:rPr>
      </w:pPr>
      <w:r w:rsidRPr="00DD63D5">
        <w:rPr>
          <w:rFonts w:eastAsia="Calibri"/>
          <w:b/>
          <w:color w:val="1F4E79"/>
          <w:sz w:val="22"/>
          <w:szCs w:val="22"/>
        </w:rPr>
        <w:t xml:space="preserve"> 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463"/>
      </w:tblGrid>
      <w:tr w:rsidR="000B6B29" w14:paraId="204B20D6" w14:textId="77777777" w:rsidTr="000B6B29">
        <w:tc>
          <w:tcPr>
            <w:tcW w:w="9639" w:type="dxa"/>
            <w:hideMark/>
          </w:tcPr>
          <w:p w14:paraId="45F34281" w14:textId="77777777" w:rsidR="000B6B29" w:rsidRDefault="000B6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07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0B6B29" w14:paraId="5180C1D3" w14:textId="77777777" w:rsidTr="000B6B29">
        <w:tc>
          <w:tcPr>
            <w:tcW w:w="9639" w:type="dxa"/>
            <w:hideMark/>
          </w:tcPr>
          <w:p w14:paraId="7D3780A3" w14:textId="77777777" w:rsidR="000B6B29" w:rsidRDefault="000B6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07"/>
              <w:rPr>
                <w:rFonts w:eastAsia="Microsoft Sans Serif"/>
                <w:color w:val="000000"/>
                <w:sz w:val="28"/>
                <w:szCs w:val="28"/>
              </w:rPr>
            </w:pPr>
            <w:r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14:paraId="554EF7AE" w14:textId="77777777" w:rsidR="000B6B29" w:rsidRDefault="000B6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07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0B6B29" w14:paraId="7E3D719A" w14:textId="77777777" w:rsidTr="000B6B29">
        <w:tc>
          <w:tcPr>
            <w:tcW w:w="9639" w:type="dxa"/>
            <w:hideMark/>
          </w:tcPr>
          <w:p w14:paraId="53989FE8" w14:textId="77777777" w:rsidR="000B6B29" w:rsidRDefault="000B6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07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14:paraId="213B6279" w14:textId="77777777" w:rsidR="000B6B29" w:rsidRDefault="000B6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07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14:paraId="5C2A17A7" w14:textId="77777777" w:rsidR="00DD63D5" w:rsidRPr="00DD63D5" w:rsidRDefault="00DD63D5" w:rsidP="00DD63D5">
      <w:pPr>
        <w:widowControl w:val="0"/>
        <w:shd w:val="clear" w:color="auto" w:fill="FFFFFF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14:paraId="483BE48F" w14:textId="77777777" w:rsidR="00DD63D5" w:rsidRPr="00DD63D5" w:rsidRDefault="00DD63D5" w:rsidP="00DD63D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0"/>
          <w:szCs w:val="20"/>
        </w:rPr>
      </w:pPr>
    </w:p>
    <w:p w14:paraId="3CBC192B" w14:textId="77777777" w:rsidR="003F02F8" w:rsidRPr="002A3F1E" w:rsidRDefault="003F02F8" w:rsidP="00F17A88">
      <w:pPr>
        <w:shd w:val="clear" w:color="auto" w:fill="FFFFFF"/>
        <w:jc w:val="center"/>
        <w:rPr>
          <w:sz w:val="20"/>
          <w:szCs w:val="20"/>
        </w:rPr>
      </w:pPr>
    </w:p>
    <w:p w14:paraId="171E4A95" w14:textId="77777777" w:rsidR="003F02F8" w:rsidRPr="002A3F1E" w:rsidRDefault="003F02F8" w:rsidP="00F17A88">
      <w:pPr>
        <w:shd w:val="clear" w:color="auto" w:fill="FFFFFF"/>
        <w:jc w:val="center"/>
      </w:pPr>
    </w:p>
    <w:p w14:paraId="4B57D2B3" w14:textId="77777777" w:rsidR="003F02F8" w:rsidRPr="002A3F1E" w:rsidRDefault="003F02F8" w:rsidP="00F17A88">
      <w:pPr>
        <w:shd w:val="clear" w:color="auto" w:fill="FFFFFF"/>
        <w:jc w:val="center"/>
      </w:pPr>
    </w:p>
    <w:p w14:paraId="033AEFAD" w14:textId="77777777" w:rsidR="003F02F8" w:rsidRPr="002A3F1E" w:rsidRDefault="003F02F8" w:rsidP="00AC3459">
      <w:pPr>
        <w:shd w:val="clear" w:color="auto" w:fill="FFFFFF"/>
        <w:jc w:val="center"/>
      </w:pPr>
    </w:p>
    <w:p w14:paraId="070980BD" w14:textId="66B66955" w:rsidR="00642F11" w:rsidRPr="00CF6D98" w:rsidRDefault="00642F11" w:rsidP="00AC3459">
      <w:pPr>
        <w:shd w:val="clear" w:color="auto" w:fill="FFFFFF"/>
        <w:spacing w:line="360" w:lineRule="auto"/>
        <w:jc w:val="center"/>
        <w:rPr>
          <w:bCs/>
          <w:sz w:val="28"/>
          <w:szCs w:val="28"/>
        </w:rPr>
      </w:pPr>
      <w:r w:rsidRPr="00CF6D98">
        <w:rPr>
          <w:bCs/>
          <w:sz w:val="28"/>
          <w:szCs w:val="28"/>
        </w:rPr>
        <w:t>ОСНОВНАЯ ОБРАЗОВАТЕЛЬНАЯ ПРОГРАММА</w:t>
      </w:r>
    </w:p>
    <w:p w14:paraId="129C91AE" w14:textId="7EF3D172" w:rsidR="00642F11" w:rsidRPr="00CF6D98" w:rsidRDefault="00642F11" w:rsidP="00AC3459">
      <w:pPr>
        <w:shd w:val="clear" w:color="auto" w:fill="FFFFFF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CF6D98">
        <w:rPr>
          <w:bCs/>
          <w:color w:val="000000"/>
          <w:spacing w:val="-2"/>
          <w:sz w:val="28"/>
          <w:szCs w:val="28"/>
        </w:rPr>
        <w:t>СРЕДНЕГО ПРОФЕССИОНАЛЬНОГО ОБРАЗОВАНИЯ</w:t>
      </w:r>
    </w:p>
    <w:p w14:paraId="1B8D8177" w14:textId="5F3002CD" w:rsidR="00642F11" w:rsidRPr="00B262B1" w:rsidRDefault="000B6B29" w:rsidP="00AC3459">
      <w:pPr>
        <w:shd w:val="clear" w:color="auto" w:fill="FFFFFF"/>
        <w:spacing w:line="274" w:lineRule="exact"/>
        <w:ind w:left="-142" w:hanging="142"/>
        <w:jc w:val="center"/>
        <w:rPr>
          <w:bCs/>
          <w:spacing w:val="-2"/>
          <w:sz w:val="28"/>
          <w:szCs w:val="28"/>
        </w:rPr>
      </w:pPr>
      <w:r w:rsidRPr="00B262B1">
        <w:rPr>
          <w:bCs/>
          <w:spacing w:val="-2"/>
          <w:sz w:val="28"/>
          <w:szCs w:val="28"/>
        </w:rPr>
        <w:t xml:space="preserve">44.02.05 КОРРЕКЦИОННАЯ ПЕДАГОГИКА В НАЧАЛЬНОМ ОБРАЗОВАНИИ </w:t>
      </w:r>
    </w:p>
    <w:p w14:paraId="1EAC84D7" w14:textId="77777777" w:rsidR="003F02F8" w:rsidRPr="002E1142" w:rsidRDefault="003F02F8" w:rsidP="00642F11">
      <w:pPr>
        <w:shd w:val="clear" w:color="auto" w:fill="FFFFFF"/>
        <w:spacing w:line="274" w:lineRule="exact"/>
        <w:rPr>
          <w:bCs/>
          <w:i/>
          <w:iCs/>
          <w:spacing w:val="-2"/>
          <w:sz w:val="28"/>
          <w:szCs w:val="28"/>
          <w:u w:val="single"/>
        </w:rPr>
      </w:pPr>
    </w:p>
    <w:p w14:paraId="5B70FCB1" w14:textId="77777777" w:rsidR="003F02F8" w:rsidRPr="002A3F1E" w:rsidRDefault="003F02F8" w:rsidP="00F17A88">
      <w:pPr>
        <w:shd w:val="clear" w:color="auto" w:fill="FFFFFF"/>
        <w:spacing w:line="274" w:lineRule="exact"/>
        <w:jc w:val="center"/>
        <w:rPr>
          <w:bCs/>
          <w:i/>
          <w:iCs/>
          <w:spacing w:val="-2"/>
          <w:sz w:val="28"/>
          <w:szCs w:val="28"/>
          <w:u w:val="single"/>
        </w:rPr>
      </w:pPr>
    </w:p>
    <w:p w14:paraId="189AE68F" w14:textId="77777777" w:rsidR="003F02F8" w:rsidRPr="002A3F1E" w:rsidRDefault="003F02F8" w:rsidP="00F17A88">
      <w:pPr>
        <w:shd w:val="clear" w:color="auto" w:fill="FFFFFF"/>
        <w:spacing w:line="274" w:lineRule="exact"/>
        <w:jc w:val="center"/>
        <w:rPr>
          <w:sz w:val="20"/>
          <w:szCs w:val="20"/>
        </w:rPr>
      </w:pPr>
    </w:p>
    <w:p w14:paraId="098BCC6D" w14:textId="77777777" w:rsidR="003F02F8" w:rsidRPr="002A3F1E" w:rsidRDefault="003F02F8" w:rsidP="00600361">
      <w:pPr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  <w:r w:rsidRPr="002A3F1E">
        <w:rPr>
          <w:bCs/>
          <w:color w:val="000000"/>
          <w:sz w:val="28"/>
          <w:szCs w:val="28"/>
        </w:rPr>
        <w:t xml:space="preserve">РАБОЧАЯ ПРОГРАММА УЧЕБНОЙ ДИСЦИПЛИНЫ                                             </w:t>
      </w:r>
      <w:r>
        <w:rPr>
          <w:bCs/>
          <w:color w:val="000000"/>
          <w:sz w:val="28"/>
          <w:szCs w:val="28"/>
        </w:rPr>
        <w:t xml:space="preserve">                         </w:t>
      </w:r>
    </w:p>
    <w:p w14:paraId="532E2838" w14:textId="01DB527D" w:rsidR="003F02F8" w:rsidRPr="00B262B1" w:rsidRDefault="00EA7EF3" w:rsidP="00600361">
      <w:pPr>
        <w:shd w:val="clear" w:color="auto" w:fill="FFFFFF"/>
        <w:tabs>
          <w:tab w:val="left" w:leader="underscore" w:pos="9259"/>
        </w:tabs>
        <w:spacing w:line="360" w:lineRule="auto"/>
        <w:ind w:right="-104"/>
        <w:jc w:val="center"/>
        <w:rPr>
          <w:sz w:val="28"/>
          <w:szCs w:val="28"/>
        </w:rPr>
      </w:pPr>
      <w:r w:rsidRPr="00B262B1">
        <w:rPr>
          <w:sz w:val="28"/>
          <w:szCs w:val="28"/>
        </w:rPr>
        <w:t>ОГСЭ.02</w:t>
      </w:r>
      <w:r w:rsidR="00C41455" w:rsidRPr="00B262B1">
        <w:rPr>
          <w:sz w:val="28"/>
          <w:szCs w:val="28"/>
        </w:rPr>
        <w:t>.</w:t>
      </w:r>
      <w:r w:rsidR="003F02F8" w:rsidRPr="00B262B1">
        <w:rPr>
          <w:sz w:val="28"/>
          <w:szCs w:val="28"/>
        </w:rPr>
        <w:t xml:space="preserve"> ИСТОРИЯ</w:t>
      </w:r>
    </w:p>
    <w:p w14:paraId="2CC9D625" w14:textId="77777777" w:rsidR="003F02F8" w:rsidRPr="002A3F1E" w:rsidRDefault="003F02F8" w:rsidP="00F17A88"/>
    <w:p w14:paraId="56290F33" w14:textId="77777777" w:rsidR="003F02F8" w:rsidRPr="002A3F1E" w:rsidRDefault="003F02F8" w:rsidP="00F17A88"/>
    <w:p w14:paraId="0038F57E" w14:textId="77777777" w:rsidR="003F02F8" w:rsidRPr="002A3F1E" w:rsidRDefault="003F02F8" w:rsidP="00F17A88"/>
    <w:p w14:paraId="242E8DB6" w14:textId="77777777" w:rsidR="003F02F8" w:rsidRPr="002A3F1E" w:rsidRDefault="003F02F8" w:rsidP="00F17A88"/>
    <w:p w14:paraId="28FF35AB" w14:textId="77777777" w:rsidR="003F02F8" w:rsidRPr="002A3F1E" w:rsidRDefault="003F02F8" w:rsidP="00F17A88"/>
    <w:p w14:paraId="61BAABF9" w14:textId="77777777" w:rsidR="003F02F8" w:rsidRPr="002A3F1E" w:rsidRDefault="003F02F8" w:rsidP="00F17A88"/>
    <w:p w14:paraId="51645AE7" w14:textId="77777777" w:rsidR="003F02F8" w:rsidRPr="002A3F1E" w:rsidRDefault="003F02F8" w:rsidP="00F17A88"/>
    <w:p w14:paraId="12003BE5" w14:textId="77777777" w:rsidR="003F02F8" w:rsidRPr="002A3F1E" w:rsidRDefault="003F02F8" w:rsidP="00F17A88"/>
    <w:p w14:paraId="2E0669DA" w14:textId="77777777" w:rsidR="003F02F8" w:rsidRPr="002A3F1E" w:rsidRDefault="003F02F8" w:rsidP="00F17A88"/>
    <w:p w14:paraId="4717A9BC" w14:textId="77777777" w:rsidR="003F02F8" w:rsidRPr="002A3F1E" w:rsidRDefault="003F02F8" w:rsidP="00F17A88"/>
    <w:p w14:paraId="71D76D75" w14:textId="77777777" w:rsidR="003F02F8" w:rsidRDefault="003F02F8" w:rsidP="00F17A88"/>
    <w:p w14:paraId="708F0B60" w14:textId="77777777" w:rsidR="003F02F8" w:rsidRDefault="003F02F8" w:rsidP="00F17A88"/>
    <w:p w14:paraId="3AB4550A" w14:textId="5582E177" w:rsidR="003F02F8" w:rsidRDefault="003F02F8" w:rsidP="00F17A88"/>
    <w:p w14:paraId="19106A46" w14:textId="4C7B7520" w:rsidR="009216E8" w:rsidRDefault="009216E8" w:rsidP="00F17A88"/>
    <w:p w14:paraId="37491CB9" w14:textId="16262DEB" w:rsidR="009216E8" w:rsidRDefault="009216E8" w:rsidP="00F17A88"/>
    <w:p w14:paraId="51BC47AB" w14:textId="778EA355" w:rsidR="009216E8" w:rsidRDefault="009216E8" w:rsidP="00F17A88"/>
    <w:p w14:paraId="361CDBF5" w14:textId="77777777" w:rsidR="009216E8" w:rsidRDefault="009216E8" w:rsidP="00F17A88"/>
    <w:p w14:paraId="332F4184" w14:textId="77777777" w:rsidR="003F02F8" w:rsidRPr="002A3F1E" w:rsidRDefault="003F02F8" w:rsidP="00F17A88"/>
    <w:p w14:paraId="36F13979" w14:textId="77777777" w:rsidR="003F02F8" w:rsidRDefault="003F02F8" w:rsidP="00F17A88"/>
    <w:p w14:paraId="5F36AC99" w14:textId="77777777" w:rsidR="00445184" w:rsidRPr="002A3F1E" w:rsidRDefault="00445184" w:rsidP="00F17A88"/>
    <w:p w14:paraId="3D18CF2B" w14:textId="5B22B43A" w:rsidR="003F02F8" w:rsidRDefault="003F02F8" w:rsidP="00F17A88">
      <w:pPr>
        <w:jc w:val="center"/>
        <w:rPr>
          <w:sz w:val="28"/>
          <w:szCs w:val="28"/>
        </w:rPr>
      </w:pPr>
      <w:r w:rsidRPr="002A3F1E">
        <w:rPr>
          <w:sz w:val="28"/>
          <w:szCs w:val="28"/>
        </w:rPr>
        <w:t xml:space="preserve"> Грозный</w:t>
      </w:r>
      <w:r w:rsidR="000B6B29">
        <w:rPr>
          <w:sz w:val="28"/>
          <w:szCs w:val="28"/>
        </w:rPr>
        <w:t xml:space="preserve"> - 2023</w:t>
      </w:r>
    </w:p>
    <w:p w14:paraId="125072FD" w14:textId="77777777" w:rsidR="003F02F8" w:rsidRDefault="003F02F8" w:rsidP="00F17A88">
      <w:pPr>
        <w:rPr>
          <w:sz w:val="20"/>
          <w:szCs w:val="20"/>
        </w:rPr>
      </w:pPr>
    </w:p>
    <w:p w14:paraId="335800A5" w14:textId="77777777" w:rsidR="003F02F8" w:rsidRDefault="003F02F8" w:rsidP="00343EA3">
      <w:pPr>
        <w:shd w:val="clear" w:color="auto" w:fill="FFFFFF"/>
        <w:jc w:val="both"/>
        <w:rPr>
          <w:color w:val="000000"/>
        </w:rPr>
      </w:pPr>
    </w:p>
    <w:p w14:paraId="6AB6EE02" w14:textId="77777777" w:rsidR="00AC3459" w:rsidRDefault="00AC3459" w:rsidP="00343EA3">
      <w:pPr>
        <w:shd w:val="clear" w:color="auto" w:fill="FFFFFF"/>
        <w:jc w:val="both"/>
        <w:rPr>
          <w:color w:val="000000"/>
        </w:rPr>
      </w:pPr>
    </w:p>
    <w:tbl>
      <w:tblPr>
        <w:tblW w:w="10102" w:type="dxa"/>
        <w:tblInd w:w="-508" w:type="dxa"/>
        <w:tblLook w:val="00A0" w:firstRow="1" w:lastRow="0" w:firstColumn="1" w:lastColumn="0" w:noHBand="0" w:noVBand="0"/>
      </w:tblPr>
      <w:tblGrid>
        <w:gridCol w:w="5051"/>
        <w:gridCol w:w="5051"/>
      </w:tblGrid>
      <w:tr w:rsidR="009216E8" w14:paraId="2A821D31" w14:textId="77777777" w:rsidTr="009216E8">
        <w:trPr>
          <w:trHeight w:val="4395"/>
        </w:trPr>
        <w:tc>
          <w:tcPr>
            <w:tcW w:w="5051" w:type="dxa"/>
          </w:tcPr>
          <w:p w14:paraId="42C11555" w14:textId="77777777" w:rsidR="009216E8" w:rsidRDefault="009216E8">
            <w:pPr>
              <w:shd w:val="clear" w:color="auto" w:fill="FFFFFF"/>
              <w:spacing w:line="274" w:lineRule="exact"/>
              <w:ind w:left="227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 xml:space="preserve">Рабочая программа рассмотрена и одобрена </w:t>
            </w:r>
          </w:p>
          <w:p w14:paraId="045C413D" w14:textId="77777777" w:rsidR="009216E8" w:rsidRDefault="009216E8">
            <w:pPr>
              <w:shd w:val="clear" w:color="auto" w:fill="FFFFFF"/>
              <w:spacing w:line="274" w:lineRule="exact"/>
              <w:ind w:left="227"/>
              <w:rPr>
                <w:color w:val="000000"/>
              </w:rPr>
            </w:pPr>
            <w:r>
              <w:rPr>
                <w:color w:val="000000"/>
              </w:rPr>
              <w:t xml:space="preserve">на заседании ПЦК </w:t>
            </w:r>
            <w:r w:rsidRPr="009D4987">
              <w:rPr>
                <w:color w:val="000000"/>
              </w:rPr>
              <w:t>«</w:t>
            </w:r>
            <w:r w:rsidRPr="009D4987">
              <w:t xml:space="preserve">ОГСЭ и ЕН </w:t>
            </w:r>
            <w:r w:rsidRPr="009D4987">
              <w:rPr>
                <w:color w:val="000000"/>
              </w:rPr>
              <w:t>дисциплины»</w:t>
            </w:r>
          </w:p>
          <w:p w14:paraId="623F6F17" w14:textId="77777777" w:rsidR="009216E8" w:rsidRDefault="009216E8">
            <w:pPr>
              <w:shd w:val="clear" w:color="auto" w:fill="FFFFFF"/>
              <w:tabs>
                <w:tab w:val="left" w:leader="underscore" w:pos="2443"/>
              </w:tabs>
              <w:ind w:left="227"/>
            </w:pPr>
            <w:r>
              <w:rPr>
                <w:color w:val="000000"/>
              </w:rPr>
              <w:t xml:space="preserve">Протокол № </w:t>
            </w:r>
            <w:r>
              <w:t xml:space="preserve">9 </w:t>
            </w:r>
            <w:r>
              <w:rPr>
                <w:spacing w:val="-2"/>
              </w:rPr>
              <w:t>от 25.04.</w:t>
            </w:r>
            <w:r>
              <w:t xml:space="preserve">2023 </w:t>
            </w:r>
            <w:r>
              <w:rPr>
                <w:color w:val="000000"/>
              </w:rPr>
              <w:t>г.</w:t>
            </w:r>
          </w:p>
          <w:p w14:paraId="3695AC75" w14:textId="77777777" w:rsidR="009216E8" w:rsidRDefault="009216E8">
            <w:pPr>
              <w:shd w:val="clear" w:color="auto" w:fill="FFFFFF"/>
              <w:tabs>
                <w:tab w:val="left" w:leader="underscore" w:pos="1944"/>
              </w:tabs>
              <w:ind w:left="227"/>
            </w:pPr>
            <w:r>
              <w:t>Председатель ПЦК Уциева З.А.</w:t>
            </w:r>
          </w:p>
          <w:p w14:paraId="2705DBF2" w14:textId="77777777" w:rsidR="009216E8" w:rsidRDefault="009216E8">
            <w:pPr>
              <w:rPr>
                <w:rFonts w:eastAsia="Calibri"/>
                <w:lang w:eastAsia="en-US"/>
              </w:rPr>
            </w:pPr>
          </w:p>
          <w:p w14:paraId="26D3ABC8" w14:textId="77777777" w:rsidR="009216E8" w:rsidRDefault="009216E8">
            <w:pPr>
              <w:rPr>
                <w:rFonts w:eastAsia="Calibri"/>
                <w:lang w:eastAsia="en-US"/>
              </w:rPr>
            </w:pPr>
          </w:p>
        </w:tc>
        <w:tc>
          <w:tcPr>
            <w:tcW w:w="5051" w:type="dxa"/>
          </w:tcPr>
          <w:p w14:paraId="2171DB78" w14:textId="77777777" w:rsidR="009216E8" w:rsidRDefault="009216E8">
            <w:pPr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Рабочая программа учебной дисциплины разработана на основе Федерального государственного образовательного стандарта по специальности</w:t>
            </w:r>
            <w:r>
              <w:rPr>
                <w:rFonts w:eastAsia="Calibri"/>
                <w:bCs/>
                <w:color w:val="000000"/>
                <w:lang w:eastAsia="en-US"/>
              </w:rPr>
              <w:t xml:space="preserve">   </w:t>
            </w:r>
            <w:r>
              <w:rPr>
                <w:rFonts w:eastAsia="Calibri"/>
                <w:color w:val="000000"/>
                <w:lang w:eastAsia="en-US"/>
              </w:rPr>
              <w:t xml:space="preserve">44.02.05 Коррекционная педагогика в начальном образовании, </w:t>
            </w:r>
            <w:r>
              <w:rPr>
                <w:rFonts w:eastAsia="Calibri"/>
                <w:lang w:eastAsia="en-US"/>
              </w:rPr>
              <w:t>утвержденного приказом</w:t>
            </w:r>
            <w:r>
              <w:rPr>
                <w:rFonts w:eastAsia="Calibri"/>
                <w:color w:val="000000"/>
                <w:lang w:eastAsia="en-US"/>
              </w:rPr>
              <w:t xml:space="preserve"> Министерства образования и науки Российской Федерации от </w:t>
            </w:r>
            <w:r>
              <w:rPr>
                <w:rFonts w:eastAsia="Calibri"/>
                <w:bCs/>
                <w:color w:val="000000"/>
                <w:lang w:eastAsia="en-US"/>
              </w:rPr>
              <w:t>13 марта 2018г. №183 (ред. 14 сентября 2023г).</w:t>
            </w:r>
          </w:p>
          <w:p w14:paraId="27FD4CD5" w14:textId="77777777" w:rsidR="009216E8" w:rsidRDefault="009216E8">
            <w:pPr>
              <w:shd w:val="clear" w:color="auto" w:fill="FFFFFF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 </w:t>
            </w:r>
          </w:p>
          <w:p w14:paraId="3B7950BC" w14:textId="77777777" w:rsidR="009216E8" w:rsidRDefault="009216E8">
            <w:pPr>
              <w:shd w:val="clear" w:color="auto" w:fill="FFFFFF"/>
              <w:rPr>
                <w:rFonts w:eastAsia="Calibri"/>
                <w:color w:val="000000"/>
                <w:lang w:eastAsia="en-US"/>
              </w:rPr>
            </w:pPr>
          </w:p>
          <w:p w14:paraId="381B0F78" w14:textId="77777777" w:rsidR="009216E8" w:rsidRDefault="009216E8">
            <w:pPr>
              <w:shd w:val="clear" w:color="auto" w:fill="FFFFFF"/>
              <w:rPr>
                <w:rFonts w:eastAsia="Calibri"/>
                <w:color w:val="000000"/>
                <w:lang w:eastAsia="en-US"/>
              </w:rPr>
            </w:pPr>
          </w:p>
          <w:p w14:paraId="012D39E7" w14:textId="77777777" w:rsidR="009216E8" w:rsidRDefault="009216E8">
            <w:pPr>
              <w:shd w:val="clear" w:color="auto" w:fill="FFFFFF"/>
              <w:spacing w:line="276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СОГЛАСОВАНА</w:t>
            </w:r>
          </w:p>
          <w:p w14:paraId="3F12F516" w14:textId="77777777" w:rsidR="009216E8" w:rsidRDefault="009216E8">
            <w:pPr>
              <w:shd w:val="clear" w:color="auto" w:fill="FFFFFF"/>
              <w:spacing w:line="276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Заместитель директора по УР</w:t>
            </w:r>
          </w:p>
          <w:p w14:paraId="5551203D" w14:textId="77777777" w:rsidR="009216E8" w:rsidRDefault="009216E8">
            <w:pPr>
              <w:shd w:val="clear" w:color="auto" w:fill="FFFFFF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ГБПОУ «ЧГПК</w:t>
            </w:r>
            <w:r>
              <w:rPr>
                <w:rFonts w:eastAsia="Calibri"/>
              </w:rPr>
              <w:t>»</w:t>
            </w:r>
          </w:p>
          <w:p w14:paraId="244EA1E6" w14:textId="77777777" w:rsidR="009216E8" w:rsidRDefault="009216E8">
            <w:pPr>
              <w:shd w:val="clear" w:color="auto" w:fill="FFFFFF"/>
              <w:tabs>
                <w:tab w:val="left" w:leader="underscore" w:pos="1920"/>
              </w:tabs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</w:rPr>
              <w:t>25.04.2023 г.</w:t>
            </w:r>
            <w:r>
              <w:rPr>
                <w:rFonts w:eastAsia="Calibri"/>
                <w:color w:val="000000"/>
                <w:lang w:eastAsia="en-US"/>
              </w:rPr>
              <w:t xml:space="preserve"> </w:t>
            </w:r>
          </w:p>
          <w:p w14:paraId="77A5B0F2" w14:textId="77777777" w:rsidR="009216E8" w:rsidRDefault="009216E8">
            <w:pPr>
              <w:shd w:val="clear" w:color="auto" w:fill="FFFFFF"/>
              <w:tabs>
                <w:tab w:val="left" w:leader="underscore" w:pos="1920"/>
              </w:tabs>
              <w:rPr>
                <w:rFonts w:eastAsia="Calibri"/>
                <w:lang w:eastAsia="en-US"/>
              </w:rPr>
            </w:pPr>
          </w:p>
        </w:tc>
      </w:tr>
    </w:tbl>
    <w:p w14:paraId="06D5BCA4" w14:textId="77777777" w:rsidR="00AC3459" w:rsidRDefault="00AC3459" w:rsidP="00343EA3">
      <w:pPr>
        <w:shd w:val="clear" w:color="auto" w:fill="FFFFFF"/>
        <w:jc w:val="both"/>
        <w:rPr>
          <w:color w:val="000000"/>
        </w:rPr>
      </w:pPr>
    </w:p>
    <w:p w14:paraId="521D7E46" w14:textId="5F2070C1" w:rsidR="003F02F8" w:rsidRDefault="003F02F8" w:rsidP="00343EA3">
      <w:pPr>
        <w:shd w:val="clear" w:color="auto" w:fill="FFFFFF"/>
        <w:jc w:val="both"/>
        <w:rPr>
          <w:color w:val="000000"/>
        </w:rPr>
      </w:pPr>
    </w:p>
    <w:p w14:paraId="7A927713" w14:textId="46B493B2" w:rsidR="009216E8" w:rsidRDefault="009216E8" w:rsidP="00343EA3">
      <w:pPr>
        <w:shd w:val="clear" w:color="auto" w:fill="FFFFFF"/>
        <w:jc w:val="both"/>
        <w:rPr>
          <w:color w:val="000000"/>
        </w:rPr>
      </w:pPr>
    </w:p>
    <w:p w14:paraId="1892F244" w14:textId="2A5F8FC1" w:rsidR="009216E8" w:rsidRDefault="009216E8" w:rsidP="009216E8">
      <w:pPr>
        <w:shd w:val="clear" w:color="auto" w:fill="FFFFFF"/>
        <w:spacing w:line="276" w:lineRule="auto"/>
        <w:jc w:val="both"/>
        <w:rPr>
          <w:color w:val="000000"/>
        </w:rPr>
      </w:pPr>
    </w:p>
    <w:p w14:paraId="2E6F8649" w14:textId="6051C87C" w:rsidR="00EA7EF3" w:rsidRPr="00EA7EF3" w:rsidRDefault="009216E8" w:rsidP="009216E8">
      <w:pPr>
        <w:shd w:val="clear" w:color="auto" w:fill="FFFFFF"/>
        <w:spacing w:line="276" w:lineRule="auto"/>
        <w:jc w:val="both"/>
        <w:rPr>
          <w:bCs/>
          <w:spacing w:val="-2"/>
          <w:u w:val="single"/>
        </w:rPr>
      </w:pPr>
      <w:r>
        <w:rPr>
          <w:color w:val="000000"/>
        </w:rPr>
        <w:t xml:space="preserve">Рабочая программа </w:t>
      </w:r>
      <w:r>
        <w:rPr>
          <w:color w:val="000000"/>
          <w:spacing w:val="-3"/>
        </w:rPr>
        <w:t>учебной дисциплины ОГСЭ.02. И</w:t>
      </w:r>
      <w:r w:rsidRPr="00343EA3">
        <w:rPr>
          <w:color w:val="000000"/>
          <w:spacing w:val="-3"/>
        </w:rPr>
        <w:t xml:space="preserve">стория </w:t>
      </w:r>
      <w:r>
        <w:rPr>
          <w:rFonts w:eastAsia="Calibri"/>
          <w:bCs/>
        </w:rPr>
        <w:t xml:space="preserve">разработано согласно требованиям, Федерального государственного образовательного стандарта (ФГОС) </w:t>
      </w:r>
      <w:r>
        <w:rPr>
          <w:rFonts w:eastAsia="Calibri"/>
        </w:rPr>
        <w:t>среднего профессионального образования (СПО)</w:t>
      </w:r>
      <w:r>
        <w:rPr>
          <w:rFonts w:eastAsia="Calibri"/>
          <w:iCs/>
          <w:color w:val="000000"/>
        </w:rPr>
        <w:t xml:space="preserve"> </w:t>
      </w:r>
      <w:r w:rsidR="003F02F8">
        <w:rPr>
          <w:color w:val="000000"/>
        </w:rPr>
        <w:t xml:space="preserve">для специальности </w:t>
      </w:r>
      <w:r w:rsidR="00EA7EF3" w:rsidRPr="009216E8">
        <w:rPr>
          <w:bCs/>
          <w:spacing w:val="-2"/>
        </w:rPr>
        <w:t>44.02.05 Коррекционная педагогика в начальном образовании</w:t>
      </w:r>
    </w:p>
    <w:p w14:paraId="077F7451" w14:textId="77777777" w:rsidR="00EA7EF3" w:rsidRPr="00EA7EF3" w:rsidRDefault="00EA7EF3" w:rsidP="00EA7EF3">
      <w:pPr>
        <w:shd w:val="clear" w:color="auto" w:fill="FFFFFF"/>
        <w:spacing w:line="274" w:lineRule="exact"/>
        <w:rPr>
          <w:bCs/>
          <w:i/>
          <w:iCs/>
          <w:spacing w:val="-2"/>
          <w:u w:val="single"/>
        </w:rPr>
      </w:pPr>
    </w:p>
    <w:p w14:paraId="67958531" w14:textId="77777777" w:rsidR="009216E8" w:rsidRDefault="009216E8" w:rsidP="009216E8">
      <w:pPr>
        <w:shd w:val="clear" w:color="auto" w:fill="FFFFFF"/>
        <w:spacing w:before="259"/>
        <w:rPr>
          <w:rFonts w:eastAsia="Calibri"/>
          <w:color w:val="000000"/>
        </w:rPr>
      </w:pPr>
      <w:r>
        <w:rPr>
          <w:rFonts w:eastAsia="Calibri"/>
          <w:color w:val="000000"/>
        </w:rPr>
        <w:t>Организация – разработчик: Государственное бюджетное профессиональное образовательное учреждение «Чеченский государственный педагогический колледж»</w:t>
      </w:r>
    </w:p>
    <w:p w14:paraId="636D8A72" w14:textId="47D95540" w:rsidR="003F02F8" w:rsidRDefault="003F02F8" w:rsidP="00F17A88">
      <w:pPr>
        <w:shd w:val="clear" w:color="auto" w:fill="FFFFFF"/>
        <w:spacing w:before="259"/>
        <w:jc w:val="both"/>
      </w:pPr>
      <w:r>
        <w:rPr>
          <w:color w:val="000000"/>
        </w:rPr>
        <w:t xml:space="preserve">Разработчик: преподаватель ГБПОУ </w:t>
      </w:r>
      <w:r>
        <w:rPr>
          <w:caps/>
          <w:lang w:eastAsia="en-US"/>
        </w:rPr>
        <w:t xml:space="preserve">«ЧГПК» </w:t>
      </w:r>
      <w:r>
        <w:rPr>
          <w:color w:val="000000"/>
        </w:rPr>
        <w:t>Великанова Е</w:t>
      </w:r>
      <w:r w:rsidR="000F7123">
        <w:rPr>
          <w:color w:val="000000"/>
        </w:rPr>
        <w:t>.В.</w:t>
      </w:r>
    </w:p>
    <w:p w14:paraId="7C6527E1" w14:textId="77777777" w:rsidR="003F02F8" w:rsidRDefault="003F02F8" w:rsidP="00F17A88">
      <w:pPr>
        <w:shd w:val="clear" w:color="auto" w:fill="FFFFFF"/>
        <w:spacing w:before="504" w:line="274" w:lineRule="exact"/>
        <w:jc w:val="both"/>
        <w:rPr>
          <w:color w:val="000000"/>
        </w:rPr>
      </w:pPr>
    </w:p>
    <w:p w14:paraId="4FB7D53A" w14:textId="77777777" w:rsidR="003F02F8" w:rsidRDefault="003F02F8" w:rsidP="00F17A88">
      <w:pPr>
        <w:pStyle w:val="a5"/>
        <w:spacing w:line="276" w:lineRule="auto"/>
        <w:ind w:left="-284"/>
      </w:pPr>
      <w:bookmarkStart w:id="0" w:name="_GoBack"/>
      <w:bookmarkEnd w:id="0"/>
    </w:p>
    <w:p w14:paraId="5A7C00E3" w14:textId="77777777" w:rsidR="003F02F8" w:rsidRDefault="003F02F8" w:rsidP="00206D78">
      <w:pPr>
        <w:pStyle w:val="a5"/>
        <w:spacing w:line="276" w:lineRule="auto"/>
        <w:ind w:left="-284"/>
        <w:jc w:val="center"/>
      </w:pPr>
    </w:p>
    <w:p w14:paraId="623AF71A" w14:textId="77777777" w:rsidR="003F02F8" w:rsidRDefault="003F02F8" w:rsidP="00206D78">
      <w:pPr>
        <w:pStyle w:val="a5"/>
        <w:spacing w:line="276" w:lineRule="auto"/>
        <w:ind w:left="-284"/>
        <w:jc w:val="center"/>
      </w:pPr>
    </w:p>
    <w:p w14:paraId="0B269D34" w14:textId="77777777" w:rsidR="003F02F8" w:rsidRDefault="003F02F8" w:rsidP="00206D78">
      <w:pPr>
        <w:pStyle w:val="a5"/>
        <w:spacing w:line="276" w:lineRule="auto"/>
        <w:ind w:left="-284"/>
        <w:jc w:val="center"/>
      </w:pPr>
    </w:p>
    <w:p w14:paraId="636997EC" w14:textId="77777777" w:rsidR="003F02F8" w:rsidRDefault="003F02F8" w:rsidP="00206D78">
      <w:pPr>
        <w:pStyle w:val="a5"/>
        <w:spacing w:line="276" w:lineRule="auto"/>
        <w:ind w:left="-284"/>
        <w:jc w:val="center"/>
      </w:pPr>
    </w:p>
    <w:p w14:paraId="64F6363D" w14:textId="77777777" w:rsidR="003F02F8" w:rsidRDefault="003F02F8" w:rsidP="00206D78">
      <w:pPr>
        <w:pStyle w:val="a5"/>
        <w:spacing w:line="276" w:lineRule="auto"/>
        <w:ind w:left="-284"/>
        <w:jc w:val="center"/>
      </w:pPr>
    </w:p>
    <w:p w14:paraId="548BA584" w14:textId="77777777" w:rsidR="003F02F8" w:rsidRDefault="003F02F8" w:rsidP="00206D78">
      <w:pPr>
        <w:pStyle w:val="a5"/>
        <w:spacing w:line="276" w:lineRule="auto"/>
        <w:ind w:left="-284"/>
        <w:jc w:val="center"/>
      </w:pPr>
    </w:p>
    <w:p w14:paraId="0C598D40" w14:textId="77777777" w:rsidR="003F02F8" w:rsidRDefault="003F02F8" w:rsidP="00206D78">
      <w:pPr>
        <w:pStyle w:val="a5"/>
        <w:spacing w:line="276" w:lineRule="auto"/>
        <w:ind w:left="-284"/>
        <w:jc w:val="center"/>
      </w:pPr>
    </w:p>
    <w:p w14:paraId="628C90FC" w14:textId="77777777" w:rsidR="003F02F8" w:rsidRDefault="003F02F8" w:rsidP="00206D78">
      <w:pPr>
        <w:pStyle w:val="a5"/>
        <w:spacing w:line="276" w:lineRule="auto"/>
        <w:ind w:left="-284"/>
        <w:jc w:val="center"/>
      </w:pPr>
    </w:p>
    <w:p w14:paraId="45A3115A" w14:textId="77777777" w:rsidR="003F02F8" w:rsidRDefault="003F02F8" w:rsidP="00206D78">
      <w:pPr>
        <w:pStyle w:val="a5"/>
        <w:spacing w:line="276" w:lineRule="auto"/>
        <w:ind w:left="-284"/>
        <w:jc w:val="center"/>
      </w:pPr>
    </w:p>
    <w:p w14:paraId="1BDD8290" w14:textId="77777777" w:rsidR="003F02F8" w:rsidRDefault="003F02F8" w:rsidP="00206D78">
      <w:pPr>
        <w:pStyle w:val="a5"/>
        <w:spacing w:line="276" w:lineRule="auto"/>
        <w:ind w:left="-284"/>
        <w:jc w:val="center"/>
      </w:pPr>
    </w:p>
    <w:p w14:paraId="1BE69220" w14:textId="77777777" w:rsidR="003F02F8" w:rsidRDefault="003F02F8" w:rsidP="00206D78">
      <w:pPr>
        <w:pStyle w:val="a5"/>
        <w:spacing w:line="276" w:lineRule="auto"/>
        <w:ind w:left="-284"/>
        <w:jc w:val="center"/>
      </w:pPr>
    </w:p>
    <w:p w14:paraId="778097DC" w14:textId="77777777" w:rsidR="003F02F8" w:rsidRDefault="003F02F8" w:rsidP="00206D78">
      <w:pPr>
        <w:pStyle w:val="a5"/>
        <w:spacing w:line="276" w:lineRule="auto"/>
        <w:ind w:left="-284"/>
        <w:jc w:val="center"/>
      </w:pPr>
    </w:p>
    <w:p w14:paraId="1B4EC2A4" w14:textId="77777777" w:rsidR="003F02F8" w:rsidRDefault="003F02F8" w:rsidP="00206D78">
      <w:pPr>
        <w:pStyle w:val="a5"/>
        <w:spacing w:line="276" w:lineRule="auto"/>
        <w:ind w:left="-284"/>
        <w:jc w:val="center"/>
      </w:pPr>
    </w:p>
    <w:p w14:paraId="378DE0D3" w14:textId="77777777" w:rsidR="003F02F8" w:rsidRDefault="003F02F8" w:rsidP="00206D78">
      <w:pPr>
        <w:pStyle w:val="a5"/>
        <w:spacing w:line="276" w:lineRule="auto"/>
        <w:ind w:left="-284"/>
        <w:jc w:val="center"/>
      </w:pPr>
    </w:p>
    <w:p w14:paraId="1440C74D" w14:textId="77777777" w:rsidR="000D38EE" w:rsidRDefault="000D38EE" w:rsidP="000D38EE">
      <w:pPr>
        <w:pStyle w:val="a5"/>
        <w:tabs>
          <w:tab w:val="left" w:pos="1500"/>
        </w:tabs>
        <w:spacing w:line="276" w:lineRule="auto"/>
      </w:pPr>
    </w:p>
    <w:p w14:paraId="5F2D8F73" w14:textId="77777777" w:rsidR="00273DB0" w:rsidRPr="00273DB0" w:rsidRDefault="00273DB0" w:rsidP="00273DB0">
      <w:pPr>
        <w:widowControl w:val="0"/>
        <w:spacing w:after="200" w:line="276" w:lineRule="auto"/>
        <w:jc w:val="center"/>
        <w:rPr>
          <w:b/>
          <w:color w:val="0D0D0D"/>
        </w:rPr>
      </w:pPr>
      <w:r w:rsidRPr="00273DB0">
        <w:rPr>
          <w:b/>
          <w:color w:val="0D0D0D"/>
        </w:rPr>
        <w:t>СОДЕРЖАНИЕ</w:t>
      </w:r>
    </w:p>
    <w:p w14:paraId="71E50983" w14:textId="77777777" w:rsidR="00273DB0" w:rsidRPr="00273DB0" w:rsidRDefault="00273DB0" w:rsidP="00273DB0">
      <w:pPr>
        <w:widowControl w:val="0"/>
        <w:spacing w:after="200" w:line="276" w:lineRule="auto"/>
        <w:rPr>
          <w:b/>
          <w:i/>
          <w:color w:val="0D0D0D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273DB0" w:rsidRPr="00273DB0" w14:paraId="283558F0" w14:textId="77777777" w:rsidTr="00840B9B">
        <w:tc>
          <w:tcPr>
            <w:tcW w:w="8081" w:type="dxa"/>
          </w:tcPr>
          <w:p w14:paraId="7AAAE584" w14:textId="77777777" w:rsidR="00273DB0" w:rsidRPr="00273DB0" w:rsidRDefault="00273DB0" w:rsidP="00273DB0">
            <w:pPr>
              <w:widowControl w:val="0"/>
              <w:numPr>
                <w:ilvl w:val="0"/>
                <w:numId w:val="18"/>
              </w:numPr>
              <w:suppressAutoHyphens/>
              <w:spacing w:after="200" w:line="276" w:lineRule="auto"/>
              <w:rPr>
                <w:color w:val="0D0D0D"/>
              </w:rPr>
            </w:pPr>
            <w:r w:rsidRPr="00273DB0">
              <w:rPr>
                <w:color w:val="0D0D0D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14:paraId="0933EDC5" w14:textId="77777777" w:rsidR="00273DB0" w:rsidRPr="00273DB0" w:rsidRDefault="00273DB0" w:rsidP="00273DB0">
            <w:pPr>
              <w:widowControl w:val="0"/>
              <w:spacing w:after="200" w:line="276" w:lineRule="auto"/>
              <w:jc w:val="right"/>
              <w:rPr>
                <w:color w:val="000000"/>
              </w:rPr>
            </w:pPr>
            <w:r w:rsidRPr="00273DB0">
              <w:rPr>
                <w:color w:val="000000"/>
              </w:rPr>
              <w:t xml:space="preserve">                       4</w:t>
            </w:r>
          </w:p>
        </w:tc>
      </w:tr>
      <w:tr w:rsidR="00273DB0" w:rsidRPr="00273DB0" w14:paraId="52330894" w14:textId="77777777" w:rsidTr="00840B9B">
        <w:tc>
          <w:tcPr>
            <w:tcW w:w="8081" w:type="dxa"/>
          </w:tcPr>
          <w:p w14:paraId="21A1B5C6" w14:textId="77777777" w:rsidR="00273DB0" w:rsidRPr="00273DB0" w:rsidRDefault="00273DB0" w:rsidP="00273DB0">
            <w:pPr>
              <w:widowControl w:val="0"/>
              <w:numPr>
                <w:ilvl w:val="0"/>
                <w:numId w:val="18"/>
              </w:numPr>
              <w:suppressAutoHyphens/>
              <w:spacing w:after="200" w:line="276" w:lineRule="auto"/>
              <w:rPr>
                <w:color w:val="0D0D0D"/>
              </w:rPr>
            </w:pPr>
            <w:r w:rsidRPr="00273DB0">
              <w:rPr>
                <w:color w:val="0D0D0D"/>
              </w:rPr>
              <w:t>СТРУКТУРА И СОДЕРЖАНИЕ УЧЕБНОЙ ДИСЦИПЛИНЫ</w:t>
            </w:r>
          </w:p>
          <w:p w14:paraId="53C72473" w14:textId="77777777" w:rsidR="00273DB0" w:rsidRPr="00273DB0" w:rsidRDefault="00273DB0" w:rsidP="00273DB0">
            <w:pPr>
              <w:widowControl w:val="0"/>
              <w:numPr>
                <w:ilvl w:val="0"/>
                <w:numId w:val="18"/>
              </w:numPr>
              <w:suppressAutoHyphens/>
              <w:spacing w:after="200" w:line="276" w:lineRule="auto"/>
              <w:rPr>
                <w:color w:val="0D0D0D"/>
              </w:rPr>
            </w:pPr>
            <w:r w:rsidRPr="00273DB0">
              <w:rPr>
                <w:color w:val="0D0D0D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14:paraId="19CE4079" w14:textId="77777777" w:rsidR="00273DB0" w:rsidRPr="00273DB0" w:rsidRDefault="00273DB0" w:rsidP="00273DB0">
            <w:pPr>
              <w:widowControl w:val="0"/>
              <w:spacing w:after="200" w:line="276" w:lineRule="auto"/>
              <w:jc w:val="right"/>
              <w:rPr>
                <w:color w:val="000000"/>
              </w:rPr>
            </w:pPr>
            <w:r w:rsidRPr="00273DB0">
              <w:rPr>
                <w:color w:val="000000"/>
              </w:rPr>
              <w:t xml:space="preserve">            5</w:t>
            </w:r>
          </w:p>
          <w:p w14:paraId="188C1CA1" w14:textId="77777777" w:rsidR="00273DB0" w:rsidRPr="00273DB0" w:rsidRDefault="00273DB0" w:rsidP="00273DB0">
            <w:pPr>
              <w:widowControl w:val="0"/>
              <w:tabs>
                <w:tab w:val="left" w:pos="1410"/>
              </w:tabs>
              <w:jc w:val="right"/>
              <w:rPr>
                <w:color w:val="000000"/>
              </w:rPr>
            </w:pPr>
            <w:r w:rsidRPr="00273DB0">
              <w:rPr>
                <w:color w:val="000000"/>
              </w:rPr>
              <w:tab/>
              <w:t>13</w:t>
            </w:r>
          </w:p>
        </w:tc>
      </w:tr>
      <w:tr w:rsidR="00273DB0" w:rsidRPr="00273DB0" w14:paraId="17A713D4" w14:textId="77777777" w:rsidTr="00840B9B">
        <w:tc>
          <w:tcPr>
            <w:tcW w:w="8081" w:type="dxa"/>
          </w:tcPr>
          <w:p w14:paraId="0ADD0989" w14:textId="77777777" w:rsidR="00273DB0" w:rsidRPr="00273DB0" w:rsidRDefault="00273DB0" w:rsidP="00273DB0">
            <w:pPr>
              <w:widowControl w:val="0"/>
              <w:numPr>
                <w:ilvl w:val="0"/>
                <w:numId w:val="18"/>
              </w:numPr>
              <w:suppressAutoHyphens/>
              <w:spacing w:after="200" w:line="276" w:lineRule="auto"/>
              <w:rPr>
                <w:color w:val="0D0D0D"/>
              </w:rPr>
            </w:pPr>
            <w:r w:rsidRPr="00273DB0">
              <w:rPr>
                <w:color w:val="0D0D0D"/>
              </w:rPr>
              <w:t>КОНТРОЛЬ И ОЦЕНКА РЕЗУЛЬТАТОВ ОСВОЕНИЯ УЧЕБНОЙ ДИСЦИПЛИНЫ</w:t>
            </w:r>
          </w:p>
          <w:p w14:paraId="5CC3723B" w14:textId="77777777" w:rsidR="00273DB0" w:rsidRPr="00273DB0" w:rsidRDefault="00273DB0" w:rsidP="00273DB0">
            <w:pPr>
              <w:widowControl w:val="0"/>
              <w:numPr>
                <w:ilvl w:val="0"/>
                <w:numId w:val="18"/>
              </w:numPr>
              <w:suppressAutoHyphens/>
              <w:spacing w:after="200" w:line="276" w:lineRule="auto"/>
              <w:contextualSpacing/>
              <w:rPr>
                <w:color w:val="0D0D0D"/>
                <w:lang w:val="x-none"/>
              </w:rPr>
            </w:pPr>
            <w:r w:rsidRPr="00273DB0">
              <w:rPr>
                <w:lang w:val="x-none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14:paraId="51023ABE" w14:textId="77777777" w:rsidR="00273DB0" w:rsidRPr="00273DB0" w:rsidRDefault="00273DB0" w:rsidP="00273DB0">
            <w:pPr>
              <w:widowControl w:val="0"/>
              <w:spacing w:after="200" w:line="276" w:lineRule="auto"/>
              <w:jc w:val="right"/>
              <w:rPr>
                <w:color w:val="000000"/>
              </w:rPr>
            </w:pPr>
            <w:r w:rsidRPr="00273DB0">
              <w:rPr>
                <w:color w:val="000000"/>
              </w:rPr>
              <w:t>14</w:t>
            </w:r>
          </w:p>
          <w:p w14:paraId="5D9467C8" w14:textId="77777777" w:rsidR="00273DB0" w:rsidRPr="00273DB0" w:rsidRDefault="00273DB0" w:rsidP="00273DB0">
            <w:pPr>
              <w:widowControl w:val="0"/>
              <w:rPr>
                <w:color w:val="000000"/>
              </w:rPr>
            </w:pPr>
          </w:p>
          <w:p w14:paraId="215E5EEA" w14:textId="77777777" w:rsidR="00273DB0" w:rsidRPr="00273DB0" w:rsidRDefault="00273DB0" w:rsidP="00273DB0">
            <w:pPr>
              <w:widowControl w:val="0"/>
              <w:rPr>
                <w:color w:val="000000"/>
              </w:rPr>
            </w:pPr>
          </w:p>
          <w:p w14:paraId="3C6C0921" w14:textId="77777777" w:rsidR="00273DB0" w:rsidRPr="00273DB0" w:rsidRDefault="00273DB0" w:rsidP="00273DB0">
            <w:pPr>
              <w:widowControl w:val="0"/>
              <w:tabs>
                <w:tab w:val="left" w:pos="1410"/>
              </w:tabs>
              <w:rPr>
                <w:color w:val="000000"/>
              </w:rPr>
            </w:pPr>
            <w:r w:rsidRPr="00273DB0">
              <w:rPr>
                <w:color w:val="000000"/>
              </w:rPr>
              <w:tab/>
              <w:t>15</w:t>
            </w:r>
          </w:p>
        </w:tc>
      </w:tr>
    </w:tbl>
    <w:p w14:paraId="3ECD6198" w14:textId="77777777" w:rsidR="000D38EE" w:rsidRDefault="003F02F8" w:rsidP="00AC3459">
      <w:pPr>
        <w:pStyle w:val="a6"/>
        <w:rPr>
          <w:b/>
        </w:rPr>
      </w:pPr>
      <w:r w:rsidRPr="00D2120A">
        <w:rPr>
          <w:b/>
        </w:rPr>
        <w:br w:type="page"/>
      </w:r>
    </w:p>
    <w:p w14:paraId="6825D54A" w14:textId="77777777" w:rsidR="000D38EE" w:rsidRDefault="000D38EE" w:rsidP="000D38EE">
      <w:pPr>
        <w:pStyle w:val="a6"/>
        <w:ind w:left="1130"/>
        <w:rPr>
          <w:b/>
        </w:rPr>
      </w:pPr>
    </w:p>
    <w:p w14:paraId="0E746641" w14:textId="68534688" w:rsidR="000D38EE" w:rsidRPr="00273DB0" w:rsidRDefault="00273DB0" w:rsidP="00976606">
      <w:pPr>
        <w:pStyle w:val="a6"/>
        <w:ind w:left="0"/>
        <w:jc w:val="center"/>
        <w:rPr>
          <w:b/>
          <w:caps/>
          <w:lang w:eastAsia="en-US"/>
        </w:rPr>
      </w:pPr>
      <w:r w:rsidRPr="00273DB0">
        <w:rPr>
          <w:b/>
          <w:color w:val="0D0D0D"/>
        </w:rPr>
        <w:t>1.ОБЩАЯ ХАРАКТЕРИСТИКА РАБОЧЕЙ ПРОГРАММЫ УЧЕБНОЙ ДИСЦИПЛИНЫ</w:t>
      </w:r>
    </w:p>
    <w:p w14:paraId="02D86F6C" w14:textId="77777777" w:rsidR="00213CAD" w:rsidRDefault="00213CAD" w:rsidP="00976606">
      <w:pPr>
        <w:pStyle w:val="a6"/>
        <w:ind w:left="0"/>
        <w:jc w:val="center"/>
        <w:rPr>
          <w:b/>
          <w:caps/>
          <w:lang w:eastAsia="en-US"/>
        </w:rPr>
      </w:pPr>
    </w:p>
    <w:p w14:paraId="471063A3" w14:textId="77777777" w:rsidR="00273DB0" w:rsidRPr="00750462" w:rsidRDefault="00273DB0" w:rsidP="00273DB0">
      <w:pPr>
        <w:pStyle w:val="a5"/>
        <w:numPr>
          <w:ilvl w:val="1"/>
          <w:numId w:val="16"/>
        </w:numPr>
        <w:spacing w:line="276" w:lineRule="auto"/>
        <w:jc w:val="both"/>
        <w:rPr>
          <w:b/>
          <w:bCs/>
          <w:sz w:val="24"/>
          <w:szCs w:val="24"/>
          <w:lang w:bidi="ru-RU"/>
        </w:rPr>
      </w:pPr>
      <w:bookmarkStart w:id="1" w:name="bookmark974"/>
      <w:bookmarkStart w:id="2" w:name="bookmark975"/>
      <w:bookmarkStart w:id="3" w:name="bookmark977"/>
      <w:r w:rsidRPr="00750462">
        <w:rPr>
          <w:b/>
          <w:bCs/>
          <w:sz w:val="24"/>
          <w:szCs w:val="24"/>
          <w:lang w:bidi="ru-RU"/>
        </w:rPr>
        <w:t>Место дисциплины в структуре основной образовательной программы:</w:t>
      </w:r>
      <w:bookmarkEnd w:id="1"/>
      <w:bookmarkEnd w:id="2"/>
      <w:bookmarkEnd w:id="3"/>
    </w:p>
    <w:p w14:paraId="14CA7B0D" w14:textId="77777777" w:rsidR="00AC1B20" w:rsidRDefault="00AC1B20" w:rsidP="00213CAD">
      <w:pPr>
        <w:rPr>
          <w:color w:val="000000"/>
        </w:rPr>
      </w:pPr>
    </w:p>
    <w:p w14:paraId="4D2739C3" w14:textId="18A15D1B" w:rsidR="00213CAD" w:rsidRPr="00213CAD" w:rsidRDefault="00213CAD" w:rsidP="00213C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680"/>
        <w:jc w:val="both"/>
        <w:rPr>
          <w:rFonts w:eastAsia="Calibri"/>
          <w:color w:val="000000"/>
          <w:lang w:eastAsia="en-US"/>
        </w:rPr>
      </w:pPr>
      <w:r>
        <w:rPr>
          <w:color w:val="000000"/>
        </w:rPr>
        <w:t xml:space="preserve">Рабочая программа учебной дисциплины является частью основной образовательной программы среднего профессионального образования в соответствии с ФГОС по специальности СПО, входящей в состав укрупненной группы специальностей </w:t>
      </w:r>
      <w:r>
        <w:rPr>
          <w:b/>
          <w:color w:val="000000"/>
        </w:rPr>
        <w:t>44.00.00 Образование и педагогика</w:t>
      </w:r>
      <w:r>
        <w:rPr>
          <w:color w:val="000000"/>
        </w:rPr>
        <w:t xml:space="preserve"> по направлению подготовки </w:t>
      </w:r>
      <w:r>
        <w:rPr>
          <w:b/>
          <w:iCs/>
          <w:color w:val="000000"/>
        </w:rPr>
        <w:t>44.02.05 Коррекционная педагогика в начальном образовании</w:t>
      </w:r>
    </w:p>
    <w:p w14:paraId="74DFC0DC" w14:textId="77777777" w:rsidR="00213CAD" w:rsidRDefault="00213CAD" w:rsidP="00213C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>
        <w:rPr>
          <w:color w:val="000000"/>
        </w:rPr>
        <w:tab/>
        <w:t>Данная программа учитывает возможность реализации учебного материала и создания специальных условий для обучающихся с ограниченными возможностями здоровья на всех этапах освоения УД.</w:t>
      </w:r>
    </w:p>
    <w:p w14:paraId="39092F1D" w14:textId="77777777" w:rsidR="00976606" w:rsidRPr="00976606" w:rsidRDefault="00976606" w:rsidP="00976606">
      <w:pPr>
        <w:pStyle w:val="a6"/>
        <w:ind w:left="0"/>
        <w:jc w:val="center"/>
        <w:rPr>
          <w:b/>
        </w:rPr>
      </w:pPr>
    </w:p>
    <w:p w14:paraId="2D4115A4" w14:textId="77777777" w:rsidR="0057706E" w:rsidRPr="00750462" w:rsidRDefault="0057706E" w:rsidP="00213CAD">
      <w:pPr>
        <w:pStyle w:val="a5"/>
        <w:spacing w:line="276" w:lineRule="auto"/>
        <w:ind w:firstLine="709"/>
        <w:jc w:val="both"/>
        <w:rPr>
          <w:sz w:val="24"/>
          <w:szCs w:val="24"/>
          <w:lang w:bidi="ru-RU"/>
        </w:rPr>
      </w:pPr>
      <w:r w:rsidRPr="00750462">
        <w:rPr>
          <w:sz w:val="24"/>
          <w:szCs w:val="24"/>
          <w:lang w:bidi="ru-RU"/>
        </w:rPr>
        <w:t>Учебная дисциплина «История» является обязательной частью общего гуманитарного и социально-экономического цикла примерной основной образовательной программы в соответствии с ФГОС по специальности 44.02.05 Коррекционная педагогика в начальном образовании.</w:t>
      </w:r>
    </w:p>
    <w:p w14:paraId="34E7FDA2" w14:textId="77777777" w:rsidR="0057706E" w:rsidRDefault="0057706E" w:rsidP="00213CAD">
      <w:pPr>
        <w:pStyle w:val="a5"/>
        <w:spacing w:line="276" w:lineRule="auto"/>
        <w:ind w:firstLine="709"/>
        <w:jc w:val="both"/>
        <w:rPr>
          <w:sz w:val="24"/>
          <w:szCs w:val="24"/>
          <w:lang w:bidi="ru-RU"/>
        </w:rPr>
      </w:pPr>
      <w:r w:rsidRPr="00750462">
        <w:rPr>
          <w:sz w:val="24"/>
          <w:szCs w:val="24"/>
          <w:lang w:bidi="ru-RU"/>
        </w:rPr>
        <w:t>Учебная дисциплина «История» обеспечивает формирование профессиональных и общих компетенций по всем видам деятельности ФГОС по специальности 44.02.05 Коррекционная педагогика в начальном образовании. Особое значение дисциплина имеет при формировании и развитии ОК 02., ОК 03., ОК 05., ОК 06., ОК 09.</w:t>
      </w:r>
    </w:p>
    <w:p w14:paraId="42FA0D83" w14:textId="77777777" w:rsidR="003F02F8" w:rsidRDefault="003F02F8" w:rsidP="0057706E">
      <w:pPr>
        <w:shd w:val="clear" w:color="auto" w:fill="FFFFFF"/>
        <w:spacing w:line="360" w:lineRule="auto"/>
        <w:jc w:val="both"/>
      </w:pPr>
      <w:r>
        <w:rPr>
          <w:rStyle w:val="c1"/>
          <w:color w:val="000000"/>
        </w:rPr>
        <w:tab/>
      </w:r>
    </w:p>
    <w:p w14:paraId="232D4104" w14:textId="0DFEAC60" w:rsidR="00213CAD" w:rsidRDefault="003F02F8" w:rsidP="00213CAD">
      <w:pPr>
        <w:numPr>
          <w:ilvl w:val="1"/>
          <w:numId w:val="16"/>
        </w:numPr>
        <w:suppressAutoHyphens/>
        <w:spacing w:line="276" w:lineRule="auto"/>
        <w:jc w:val="both"/>
        <w:rPr>
          <w:b/>
        </w:rPr>
      </w:pPr>
      <w:r>
        <w:rPr>
          <w:b/>
        </w:rPr>
        <w:t>Цель и планируемые результаты освоения дисциплины</w:t>
      </w:r>
    </w:p>
    <w:p w14:paraId="7E279DA9" w14:textId="77777777" w:rsidR="00213CAD" w:rsidRPr="00213CAD" w:rsidRDefault="00213CAD" w:rsidP="00213CAD">
      <w:pPr>
        <w:suppressAutoHyphens/>
        <w:spacing w:line="276" w:lineRule="auto"/>
        <w:jc w:val="both"/>
        <w:rPr>
          <w:b/>
        </w:rPr>
      </w:pPr>
    </w:p>
    <w:tbl>
      <w:tblPr>
        <w:tblOverlap w:val="never"/>
        <w:tblW w:w="10352" w:type="dxa"/>
        <w:tblInd w:w="-6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7"/>
        <w:gridCol w:w="3057"/>
        <w:gridCol w:w="5248"/>
      </w:tblGrid>
      <w:tr w:rsidR="001D2548" w:rsidRPr="00750462" w14:paraId="783AD225" w14:textId="77777777" w:rsidTr="001D2548">
        <w:trPr>
          <w:trHeight w:hRule="exact" w:val="613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63EE46" w14:textId="77777777" w:rsidR="001D2548" w:rsidRDefault="001D2548" w:rsidP="00EC7790">
            <w:pPr>
              <w:pStyle w:val="a5"/>
              <w:spacing w:line="276" w:lineRule="auto"/>
              <w:jc w:val="both"/>
              <w:rPr>
                <w:sz w:val="24"/>
                <w:szCs w:val="24"/>
                <w:lang w:bidi="ru-RU"/>
              </w:rPr>
            </w:pPr>
            <w:r w:rsidRPr="00750462">
              <w:rPr>
                <w:sz w:val="24"/>
                <w:szCs w:val="24"/>
                <w:lang w:bidi="ru-RU"/>
              </w:rPr>
              <w:t>Код</w:t>
            </w:r>
            <w:r w:rsidR="00371F44">
              <w:rPr>
                <w:sz w:val="24"/>
                <w:szCs w:val="24"/>
                <w:lang w:bidi="ru-RU"/>
              </w:rPr>
              <w:t xml:space="preserve"> </w:t>
            </w:r>
            <w:r w:rsidRPr="00750462">
              <w:rPr>
                <w:sz w:val="24"/>
                <w:szCs w:val="24"/>
                <w:lang w:bidi="ru-RU"/>
              </w:rPr>
              <w:t>ОК</w:t>
            </w:r>
          </w:p>
          <w:p w14:paraId="6DB8AE65" w14:textId="77777777" w:rsidR="00371F44" w:rsidRPr="00750462" w:rsidRDefault="00371F44" w:rsidP="00EC7790">
            <w:pPr>
              <w:pStyle w:val="a5"/>
              <w:spacing w:line="276" w:lineRule="auto"/>
              <w:jc w:val="both"/>
              <w:rPr>
                <w:sz w:val="24"/>
                <w:szCs w:val="24"/>
                <w:lang w:bidi="ru-RU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075705" w14:textId="77777777" w:rsidR="001D2548" w:rsidRPr="00750462" w:rsidRDefault="001D2548" w:rsidP="00EC7790">
            <w:pPr>
              <w:pStyle w:val="a5"/>
              <w:spacing w:line="276" w:lineRule="auto"/>
              <w:jc w:val="both"/>
              <w:rPr>
                <w:sz w:val="24"/>
                <w:szCs w:val="24"/>
                <w:lang w:bidi="ru-RU"/>
              </w:rPr>
            </w:pPr>
            <w:r w:rsidRPr="00750462">
              <w:rPr>
                <w:sz w:val="24"/>
                <w:szCs w:val="24"/>
                <w:lang w:bidi="ru-RU"/>
              </w:rPr>
              <w:t>Умения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A23E3E" w14:textId="77777777" w:rsidR="001D2548" w:rsidRPr="00750462" w:rsidRDefault="001D2548" w:rsidP="00EC7790">
            <w:pPr>
              <w:pStyle w:val="a5"/>
              <w:spacing w:line="276" w:lineRule="auto"/>
              <w:jc w:val="both"/>
              <w:rPr>
                <w:sz w:val="24"/>
                <w:szCs w:val="24"/>
                <w:lang w:bidi="ru-RU"/>
              </w:rPr>
            </w:pPr>
            <w:r w:rsidRPr="00750462">
              <w:rPr>
                <w:sz w:val="24"/>
                <w:szCs w:val="24"/>
                <w:lang w:bidi="ru-RU"/>
              </w:rPr>
              <w:t>Знания</w:t>
            </w:r>
          </w:p>
        </w:tc>
      </w:tr>
      <w:tr w:rsidR="001D2548" w:rsidRPr="00750462" w14:paraId="728B5D63" w14:textId="77777777" w:rsidTr="001D2548">
        <w:trPr>
          <w:trHeight w:hRule="exact" w:val="5401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9CDEF0" w14:textId="77777777" w:rsidR="001D2548" w:rsidRPr="00750462" w:rsidRDefault="001D2548" w:rsidP="00EC7790">
            <w:pPr>
              <w:pStyle w:val="a5"/>
              <w:spacing w:line="276" w:lineRule="auto"/>
              <w:jc w:val="both"/>
              <w:rPr>
                <w:sz w:val="24"/>
                <w:szCs w:val="24"/>
                <w:lang w:bidi="ru-RU"/>
              </w:rPr>
            </w:pPr>
            <w:r w:rsidRPr="00750462">
              <w:rPr>
                <w:sz w:val="24"/>
                <w:szCs w:val="24"/>
                <w:lang w:bidi="ru-RU"/>
              </w:rPr>
              <w:t>ОК 02., ОК 03., ОК 05., ОК 06., ОК 09.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215CA7" w14:textId="77777777" w:rsidR="001D2548" w:rsidRPr="00750462" w:rsidRDefault="001D2548" w:rsidP="00EC7790">
            <w:pPr>
              <w:pStyle w:val="a5"/>
              <w:spacing w:line="276" w:lineRule="auto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 - </w:t>
            </w:r>
            <w:r w:rsidRPr="00750462">
              <w:rPr>
                <w:sz w:val="24"/>
                <w:szCs w:val="24"/>
                <w:lang w:bidi="ru-RU"/>
              </w:rPr>
              <w:t>ориентиро</w:t>
            </w:r>
            <w:r w:rsidRPr="00750462">
              <w:rPr>
                <w:sz w:val="24"/>
                <w:szCs w:val="24"/>
                <w:lang w:bidi="ru-RU"/>
              </w:rPr>
              <w:softHyphen/>
              <w:t xml:space="preserve">ваться в </w:t>
            </w:r>
            <w:r>
              <w:rPr>
                <w:sz w:val="24"/>
                <w:szCs w:val="24"/>
                <w:lang w:bidi="ru-RU"/>
              </w:rPr>
              <w:t>совре</w:t>
            </w:r>
            <w:r>
              <w:rPr>
                <w:sz w:val="24"/>
                <w:szCs w:val="24"/>
                <w:lang w:bidi="ru-RU"/>
              </w:rPr>
              <w:softHyphen/>
              <w:t>менной экономической, по</w:t>
            </w:r>
            <w:r w:rsidRPr="00750462">
              <w:rPr>
                <w:sz w:val="24"/>
                <w:szCs w:val="24"/>
                <w:lang w:bidi="ru-RU"/>
              </w:rPr>
              <w:t>литической и культурной си</w:t>
            </w:r>
            <w:r w:rsidRPr="00750462">
              <w:rPr>
                <w:sz w:val="24"/>
                <w:szCs w:val="24"/>
                <w:lang w:bidi="ru-RU"/>
              </w:rPr>
              <w:softHyphen/>
              <w:t>туации в Рос</w:t>
            </w:r>
            <w:r w:rsidRPr="00750462">
              <w:rPr>
                <w:sz w:val="24"/>
                <w:szCs w:val="24"/>
                <w:lang w:bidi="ru-RU"/>
              </w:rPr>
              <w:softHyphen/>
              <w:t>сии и мире;</w:t>
            </w:r>
          </w:p>
          <w:p w14:paraId="7EEC46BC" w14:textId="70B66546" w:rsidR="001D2548" w:rsidRDefault="001D2548" w:rsidP="00EC7790">
            <w:pPr>
              <w:pStyle w:val="a5"/>
              <w:spacing w:line="276" w:lineRule="auto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 - выявлять взаи</w:t>
            </w:r>
            <w:r w:rsidRPr="00750462">
              <w:rPr>
                <w:sz w:val="24"/>
                <w:szCs w:val="24"/>
                <w:lang w:bidi="ru-RU"/>
              </w:rPr>
              <w:t>мо</w:t>
            </w:r>
            <w:r>
              <w:rPr>
                <w:sz w:val="24"/>
                <w:szCs w:val="24"/>
                <w:lang w:bidi="ru-RU"/>
              </w:rPr>
              <w:t>связь отече</w:t>
            </w:r>
            <w:r>
              <w:rPr>
                <w:sz w:val="24"/>
                <w:szCs w:val="24"/>
                <w:lang w:bidi="ru-RU"/>
              </w:rPr>
              <w:softHyphen/>
              <w:t>ственных, ре</w:t>
            </w:r>
            <w:r w:rsidRPr="00750462">
              <w:rPr>
                <w:sz w:val="24"/>
                <w:szCs w:val="24"/>
                <w:lang w:bidi="ru-RU"/>
              </w:rPr>
              <w:t>гио</w:t>
            </w:r>
            <w:r>
              <w:rPr>
                <w:sz w:val="24"/>
                <w:szCs w:val="24"/>
                <w:lang w:bidi="ru-RU"/>
              </w:rPr>
              <w:t>нальных, мировых социально-экономи</w:t>
            </w:r>
            <w:r w:rsidRPr="00750462">
              <w:rPr>
                <w:sz w:val="24"/>
                <w:szCs w:val="24"/>
                <w:lang w:bidi="ru-RU"/>
              </w:rPr>
              <w:t>ческих, полити</w:t>
            </w:r>
            <w:r w:rsidRPr="00750462">
              <w:rPr>
                <w:sz w:val="24"/>
                <w:szCs w:val="24"/>
                <w:lang w:bidi="ru-RU"/>
              </w:rPr>
              <w:softHyphen/>
              <w:t>ческих и куль</w:t>
            </w:r>
            <w:r w:rsidRPr="00750462">
              <w:rPr>
                <w:sz w:val="24"/>
                <w:szCs w:val="24"/>
                <w:lang w:bidi="ru-RU"/>
              </w:rPr>
              <w:softHyphen/>
              <w:t>турных про</w:t>
            </w:r>
            <w:r w:rsidRPr="00750462">
              <w:rPr>
                <w:sz w:val="24"/>
                <w:szCs w:val="24"/>
                <w:lang w:bidi="ru-RU"/>
              </w:rPr>
              <w:softHyphen/>
            </w:r>
            <w:r>
              <w:rPr>
                <w:sz w:val="24"/>
                <w:szCs w:val="24"/>
                <w:lang w:bidi="ru-RU"/>
              </w:rPr>
              <w:t>блем</w:t>
            </w:r>
          </w:p>
          <w:p w14:paraId="496292DB" w14:textId="77777777" w:rsidR="001D2548" w:rsidRDefault="001D2548" w:rsidP="00EC7790">
            <w:pPr>
              <w:pStyle w:val="a5"/>
              <w:spacing w:line="276" w:lineRule="auto"/>
              <w:rPr>
                <w:sz w:val="24"/>
                <w:szCs w:val="24"/>
                <w:lang w:bidi="ru-RU"/>
              </w:rPr>
            </w:pPr>
          </w:p>
          <w:p w14:paraId="65A8BF70" w14:textId="77777777" w:rsidR="001D2548" w:rsidRDefault="001D2548" w:rsidP="00EC7790">
            <w:pPr>
              <w:pStyle w:val="a5"/>
              <w:spacing w:line="276" w:lineRule="auto"/>
              <w:rPr>
                <w:sz w:val="24"/>
                <w:szCs w:val="24"/>
                <w:lang w:bidi="ru-RU"/>
              </w:rPr>
            </w:pPr>
          </w:p>
          <w:p w14:paraId="15C50A66" w14:textId="77777777" w:rsidR="001D2548" w:rsidRDefault="001D2548" w:rsidP="00EC7790">
            <w:pPr>
              <w:pStyle w:val="a5"/>
              <w:spacing w:line="276" w:lineRule="auto"/>
              <w:rPr>
                <w:sz w:val="24"/>
                <w:szCs w:val="24"/>
                <w:lang w:bidi="ru-RU"/>
              </w:rPr>
            </w:pPr>
          </w:p>
          <w:p w14:paraId="432CB54F" w14:textId="77777777" w:rsidR="001D2548" w:rsidRDefault="001D2548" w:rsidP="00EC7790">
            <w:pPr>
              <w:pStyle w:val="a5"/>
              <w:spacing w:line="276" w:lineRule="auto"/>
              <w:rPr>
                <w:sz w:val="24"/>
                <w:szCs w:val="24"/>
                <w:lang w:bidi="ru-RU"/>
              </w:rPr>
            </w:pPr>
          </w:p>
          <w:p w14:paraId="253471C4" w14:textId="77777777" w:rsidR="001D2548" w:rsidRDefault="001D2548" w:rsidP="00EC7790">
            <w:pPr>
              <w:pStyle w:val="a5"/>
              <w:spacing w:line="276" w:lineRule="auto"/>
              <w:rPr>
                <w:sz w:val="24"/>
                <w:szCs w:val="24"/>
                <w:lang w:bidi="ru-RU"/>
              </w:rPr>
            </w:pPr>
          </w:p>
          <w:p w14:paraId="67FD2C6A" w14:textId="77777777" w:rsidR="001D2548" w:rsidRDefault="001D2548" w:rsidP="00EC7790">
            <w:pPr>
              <w:pStyle w:val="a5"/>
              <w:spacing w:line="276" w:lineRule="auto"/>
              <w:rPr>
                <w:sz w:val="24"/>
                <w:szCs w:val="24"/>
                <w:lang w:bidi="ru-RU"/>
              </w:rPr>
            </w:pPr>
          </w:p>
          <w:p w14:paraId="769DD1E5" w14:textId="77777777" w:rsidR="001D2548" w:rsidRPr="00750462" w:rsidRDefault="001D2548" w:rsidP="00EC7790">
            <w:pPr>
              <w:pStyle w:val="a5"/>
              <w:spacing w:line="276" w:lineRule="auto"/>
              <w:rPr>
                <w:sz w:val="24"/>
                <w:szCs w:val="24"/>
                <w:lang w:bidi="ru-RU"/>
              </w:rPr>
            </w:pP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8A33E8" w14:textId="77777777" w:rsidR="001D2548" w:rsidRPr="00750462" w:rsidRDefault="001D2548" w:rsidP="00EC7790">
            <w:pPr>
              <w:pStyle w:val="a5"/>
              <w:spacing w:line="276" w:lineRule="auto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 - </w:t>
            </w:r>
            <w:r w:rsidRPr="00750462">
              <w:rPr>
                <w:sz w:val="24"/>
                <w:szCs w:val="24"/>
                <w:lang w:bidi="ru-RU"/>
              </w:rPr>
              <w:t>основные направления развития ключевых ре</w:t>
            </w:r>
            <w:r w:rsidRPr="00750462">
              <w:rPr>
                <w:sz w:val="24"/>
                <w:szCs w:val="24"/>
                <w:lang w:bidi="ru-RU"/>
              </w:rPr>
              <w:softHyphen/>
              <w:t>гионов мира на рубеже веков (XX и XXI вв.).</w:t>
            </w:r>
          </w:p>
          <w:p w14:paraId="13F60C8C" w14:textId="77777777" w:rsidR="001D2548" w:rsidRPr="00750462" w:rsidRDefault="001D2548" w:rsidP="00EC7790">
            <w:pPr>
              <w:pStyle w:val="a5"/>
              <w:spacing w:line="276" w:lineRule="auto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 - </w:t>
            </w:r>
            <w:r w:rsidRPr="00750462">
              <w:rPr>
                <w:sz w:val="24"/>
                <w:szCs w:val="24"/>
                <w:lang w:bidi="ru-RU"/>
              </w:rPr>
              <w:t>сущность и причины локальных, региональ</w:t>
            </w:r>
            <w:r w:rsidRPr="00750462">
              <w:rPr>
                <w:sz w:val="24"/>
                <w:szCs w:val="24"/>
                <w:lang w:bidi="ru-RU"/>
              </w:rPr>
              <w:softHyphen/>
              <w:t>ных, межгосударственных конфликтов в конце XX - начале XXI вв.;</w:t>
            </w:r>
          </w:p>
          <w:p w14:paraId="614C125A" w14:textId="68DFE739" w:rsidR="001D2548" w:rsidRPr="00750462" w:rsidRDefault="001D2548" w:rsidP="00EC7790">
            <w:pPr>
              <w:pStyle w:val="a5"/>
              <w:spacing w:line="276" w:lineRule="auto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 - </w:t>
            </w:r>
            <w:r w:rsidRPr="00750462">
              <w:rPr>
                <w:sz w:val="24"/>
                <w:szCs w:val="24"/>
                <w:lang w:bidi="ru-RU"/>
              </w:rPr>
              <w:t>основные процессы (интеграционные, пол</w:t>
            </w:r>
            <w:r w:rsidR="00132EC3">
              <w:rPr>
                <w:sz w:val="24"/>
                <w:szCs w:val="24"/>
                <w:lang w:bidi="ru-RU"/>
              </w:rPr>
              <w:t>и</w:t>
            </w:r>
            <w:r w:rsidRPr="00750462">
              <w:rPr>
                <w:sz w:val="24"/>
                <w:szCs w:val="24"/>
                <w:lang w:bidi="ru-RU"/>
              </w:rPr>
              <w:t>- культурные, миграционные и иные) политиче</w:t>
            </w:r>
            <w:r w:rsidRPr="00750462">
              <w:rPr>
                <w:sz w:val="24"/>
                <w:szCs w:val="24"/>
                <w:lang w:bidi="ru-RU"/>
              </w:rPr>
              <w:softHyphen/>
              <w:t>ского и экономического развития ведущих го</w:t>
            </w:r>
            <w:r w:rsidRPr="00750462">
              <w:rPr>
                <w:sz w:val="24"/>
                <w:szCs w:val="24"/>
                <w:lang w:bidi="ru-RU"/>
              </w:rPr>
              <w:softHyphen/>
              <w:t>сударств и регионов мира;</w:t>
            </w:r>
          </w:p>
          <w:p w14:paraId="3E68E914" w14:textId="77777777" w:rsidR="001D2548" w:rsidRPr="00750462" w:rsidRDefault="001D2548" w:rsidP="00EC7790">
            <w:pPr>
              <w:pStyle w:val="a5"/>
              <w:spacing w:line="276" w:lineRule="auto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 - </w:t>
            </w:r>
            <w:r w:rsidRPr="00750462">
              <w:rPr>
                <w:sz w:val="24"/>
                <w:szCs w:val="24"/>
                <w:lang w:bidi="ru-RU"/>
              </w:rPr>
              <w:t>назначение ООН, НАТО, ЕС и других органи</w:t>
            </w:r>
            <w:r w:rsidRPr="00750462">
              <w:rPr>
                <w:sz w:val="24"/>
                <w:szCs w:val="24"/>
                <w:lang w:bidi="ru-RU"/>
              </w:rPr>
              <w:softHyphen/>
              <w:t>заций и основные направления их деятельно</w:t>
            </w:r>
            <w:r w:rsidRPr="00750462">
              <w:rPr>
                <w:sz w:val="24"/>
                <w:szCs w:val="24"/>
                <w:lang w:bidi="ru-RU"/>
              </w:rPr>
              <w:softHyphen/>
              <w:t>сти;</w:t>
            </w:r>
          </w:p>
          <w:p w14:paraId="59C26AB2" w14:textId="77777777" w:rsidR="001D2548" w:rsidRPr="00750462" w:rsidRDefault="001D2548" w:rsidP="00EC7790">
            <w:pPr>
              <w:pStyle w:val="a5"/>
              <w:spacing w:line="276" w:lineRule="auto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 - </w:t>
            </w:r>
            <w:r w:rsidRPr="00750462">
              <w:rPr>
                <w:sz w:val="24"/>
                <w:szCs w:val="24"/>
                <w:lang w:bidi="ru-RU"/>
              </w:rPr>
              <w:t>о роли науки, культуры и религии в сохране</w:t>
            </w:r>
            <w:r w:rsidRPr="00750462">
              <w:rPr>
                <w:sz w:val="24"/>
                <w:szCs w:val="24"/>
                <w:lang w:bidi="ru-RU"/>
              </w:rPr>
              <w:softHyphen/>
              <w:t>нии и укреплении национальных и государст</w:t>
            </w:r>
            <w:r w:rsidRPr="00750462">
              <w:rPr>
                <w:sz w:val="24"/>
                <w:szCs w:val="24"/>
                <w:lang w:bidi="ru-RU"/>
              </w:rPr>
              <w:softHyphen/>
              <w:t>венных традиций;</w:t>
            </w:r>
          </w:p>
          <w:p w14:paraId="128424FB" w14:textId="17999E03" w:rsidR="001D2548" w:rsidRPr="00750462" w:rsidRDefault="001D2548" w:rsidP="00EC7790">
            <w:pPr>
              <w:pStyle w:val="a5"/>
              <w:spacing w:line="276" w:lineRule="auto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 - </w:t>
            </w:r>
            <w:r w:rsidRPr="00750462">
              <w:rPr>
                <w:sz w:val="24"/>
                <w:szCs w:val="24"/>
                <w:lang w:bidi="ru-RU"/>
              </w:rPr>
              <w:t>содержание и назначение важнейших право</w:t>
            </w:r>
            <w:r w:rsidRPr="00750462">
              <w:rPr>
                <w:sz w:val="24"/>
                <w:szCs w:val="24"/>
                <w:lang w:bidi="ru-RU"/>
              </w:rPr>
              <w:softHyphen/>
              <w:t>вых и зако</w:t>
            </w:r>
            <w:r>
              <w:rPr>
                <w:sz w:val="24"/>
                <w:szCs w:val="24"/>
                <w:lang w:bidi="ru-RU"/>
              </w:rPr>
              <w:t>нодательных актов мирового и ре</w:t>
            </w:r>
            <w:r w:rsidRPr="00750462">
              <w:rPr>
                <w:sz w:val="24"/>
                <w:szCs w:val="24"/>
                <w:lang w:bidi="ru-RU"/>
              </w:rPr>
              <w:t>гионального значения.</w:t>
            </w:r>
          </w:p>
        </w:tc>
      </w:tr>
    </w:tbl>
    <w:p w14:paraId="678AA59C" w14:textId="77777777" w:rsidR="001D2548" w:rsidRDefault="001D2548" w:rsidP="001D2548">
      <w:pPr>
        <w:pStyle w:val="a5"/>
        <w:spacing w:line="276" w:lineRule="auto"/>
        <w:jc w:val="both"/>
        <w:rPr>
          <w:sz w:val="24"/>
          <w:szCs w:val="24"/>
          <w:lang w:bidi="ru-RU"/>
        </w:rPr>
      </w:pPr>
      <w:bookmarkStart w:id="4" w:name="bookmark979"/>
      <w:bookmarkEnd w:id="4"/>
    </w:p>
    <w:p w14:paraId="3B1701EB" w14:textId="77777777" w:rsidR="001D2548" w:rsidRDefault="001D2548" w:rsidP="00213CAD">
      <w:pPr>
        <w:pStyle w:val="a5"/>
        <w:spacing w:line="360" w:lineRule="auto"/>
        <w:jc w:val="both"/>
        <w:rPr>
          <w:sz w:val="24"/>
          <w:szCs w:val="24"/>
          <w:lang w:bidi="ru-RU"/>
        </w:rPr>
      </w:pPr>
    </w:p>
    <w:p w14:paraId="017D95DA" w14:textId="77777777" w:rsidR="00213CAD" w:rsidRDefault="00213CAD" w:rsidP="00213CAD">
      <w:pPr>
        <w:pStyle w:val="a5"/>
        <w:spacing w:line="360" w:lineRule="auto"/>
        <w:jc w:val="both"/>
        <w:rPr>
          <w:color w:val="000000"/>
          <w:sz w:val="24"/>
          <w:szCs w:val="24"/>
          <w:lang w:eastAsia="ru-RU"/>
        </w:rPr>
      </w:pPr>
    </w:p>
    <w:p w14:paraId="7CB161EB" w14:textId="77777777" w:rsidR="003F02F8" w:rsidRPr="00553B6D" w:rsidRDefault="003F02F8" w:rsidP="003559B7">
      <w:pPr>
        <w:pStyle w:val="a5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553B6D">
        <w:rPr>
          <w:color w:val="000000"/>
          <w:sz w:val="24"/>
          <w:szCs w:val="24"/>
          <w:lang w:eastAsia="ru-RU"/>
        </w:rPr>
        <w:t>В результате освоения учебной дисциплины у студента должны формироваться общие компетенции, включающие в себя способность:</w:t>
      </w:r>
    </w:p>
    <w:p w14:paraId="3C067480" w14:textId="77777777" w:rsidR="00663E0E" w:rsidRPr="00553B6D" w:rsidRDefault="003F02F8" w:rsidP="003559B7">
      <w:pPr>
        <w:spacing w:line="360" w:lineRule="auto"/>
        <w:jc w:val="both"/>
        <w:rPr>
          <w:iCs/>
        </w:rPr>
      </w:pPr>
      <w:r w:rsidRPr="00553B6D">
        <w:rPr>
          <w:iCs/>
        </w:rPr>
        <w:t xml:space="preserve">ОК 2. </w:t>
      </w:r>
      <w:r w:rsidR="00663E0E" w:rsidRPr="00553B6D">
        <w:rPr>
          <w:iCs/>
        </w:rPr>
        <w:t>Осуществлять поиск, анализ и интерпретацию</w:t>
      </w:r>
      <w:r w:rsidR="00553B6D" w:rsidRPr="00553B6D">
        <w:rPr>
          <w:iCs/>
        </w:rPr>
        <w:t xml:space="preserve"> </w:t>
      </w:r>
      <w:r w:rsidR="00663E0E" w:rsidRPr="00553B6D">
        <w:rPr>
          <w:iCs/>
        </w:rPr>
        <w:t xml:space="preserve">информации, необходимой для выполнения задач </w:t>
      </w:r>
      <w:r w:rsidR="00553B6D" w:rsidRPr="00553B6D">
        <w:rPr>
          <w:iCs/>
        </w:rPr>
        <w:t>профессиональной деятельности.</w:t>
      </w:r>
    </w:p>
    <w:p w14:paraId="5EB01D5A" w14:textId="20581A07" w:rsidR="003F02F8" w:rsidRPr="00553B6D" w:rsidRDefault="003F02F8" w:rsidP="003559B7">
      <w:pPr>
        <w:spacing w:line="360" w:lineRule="auto"/>
        <w:jc w:val="both"/>
        <w:rPr>
          <w:iCs/>
        </w:rPr>
      </w:pPr>
      <w:r w:rsidRPr="00553B6D">
        <w:rPr>
          <w:iCs/>
        </w:rPr>
        <w:t>ОК 3</w:t>
      </w:r>
      <w:r w:rsidR="00553B6D" w:rsidRPr="00553B6D">
        <w:rPr>
          <w:iCs/>
        </w:rPr>
        <w:t>. Планировать и реализовывать собственное профессиональное и личностное развитие.</w:t>
      </w:r>
    </w:p>
    <w:p w14:paraId="2562F125" w14:textId="1BCB6C00" w:rsidR="00553B6D" w:rsidRPr="00553B6D" w:rsidRDefault="003F02F8" w:rsidP="003559B7">
      <w:pPr>
        <w:spacing w:line="360" w:lineRule="auto"/>
        <w:jc w:val="both"/>
        <w:rPr>
          <w:iCs/>
        </w:rPr>
      </w:pPr>
      <w:r w:rsidRPr="00553B6D">
        <w:rPr>
          <w:iCs/>
        </w:rPr>
        <w:t xml:space="preserve">ОК 5. </w:t>
      </w:r>
      <w:r w:rsidR="00553B6D" w:rsidRPr="00553B6D">
        <w:rPr>
          <w:iCs/>
        </w:rPr>
        <w:t>Осуществлять устную и письменную коммуникацию на государственном языке РФ с учетом особенностей социального и культурного контекста.</w:t>
      </w:r>
    </w:p>
    <w:p w14:paraId="5FC9DE0C" w14:textId="58E08D27" w:rsidR="003F02F8" w:rsidRPr="00553B6D" w:rsidRDefault="003F02F8" w:rsidP="00553B6D">
      <w:pPr>
        <w:spacing w:line="360" w:lineRule="auto"/>
        <w:jc w:val="both"/>
        <w:rPr>
          <w:iCs/>
        </w:rPr>
      </w:pPr>
      <w:r w:rsidRPr="00553B6D">
        <w:rPr>
          <w:iCs/>
        </w:rPr>
        <w:t xml:space="preserve">ОК 6. </w:t>
      </w:r>
      <w:r w:rsidR="00553B6D">
        <w:rPr>
          <w:iCs/>
        </w:rPr>
        <w:t>Проявлять гражданско-патриотическую позицию. Демонстрировать осознанное поведение на основе традиционных ценностей.</w:t>
      </w:r>
    </w:p>
    <w:p w14:paraId="5E5868BF" w14:textId="77777777" w:rsidR="003F02F8" w:rsidRPr="00553B6D" w:rsidRDefault="003F02F8" w:rsidP="00553B6D">
      <w:pPr>
        <w:spacing w:line="360" w:lineRule="auto"/>
        <w:jc w:val="both"/>
        <w:rPr>
          <w:iCs/>
        </w:rPr>
      </w:pPr>
      <w:r w:rsidRPr="00553B6D">
        <w:rPr>
          <w:iCs/>
        </w:rPr>
        <w:t xml:space="preserve">ОК 9. </w:t>
      </w:r>
      <w:r w:rsidR="00553B6D">
        <w:rPr>
          <w:iCs/>
        </w:rPr>
        <w:t>Использовать информационные технологии в профессиональной деятельности.</w:t>
      </w:r>
    </w:p>
    <w:p w14:paraId="00B740EE" w14:textId="77777777" w:rsidR="00371F44" w:rsidRDefault="00371F44" w:rsidP="00600361">
      <w:pPr>
        <w:spacing w:line="360" w:lineRule="auto"/>
        <w:jc w:val="both"/>
        <w:rPr>
          <w:b/>
        </w:rPr>
      </w:pPr>
    </w:p>
    <w:p w14:paraId="1142A043" w14:textId="77777777" w:rsidR="003F02F8" w:rsidRPr="00657B02" w:rsidRDefault="001D2548" w:rsidP="00600361">
      <w:pPr>
        <w:spacing w:line="360" w:lineRule="auto"/>
        <w:jc w:val="both"/>
        <w:rPr>
          <w:b/>
        </w:rPr>
      </w:pPr>
      <w:r>
        <w:rPr>
          <w:b/>
        </w:rPr>
        <w:t>1.3</w:t>
      </w:r>
      <w:r w:rsidR="003F02F8" w:rsidRPr="00657B02">
        <w:rPr>
          <w:b/>
        </w:rPr>
        <w:t>.</w:t>
      </w:r>
      <w:r w:rsidR="003F02F8">
        <w:rPr>
          <w:b/>
        </w:rPr>
        <w:t xml:space="preserve"> </w:t>
      </w:r>
      <w:r w:rsidR="003F02F8" w:rsidRPr="00657B02">
        <w:rPr>
          <w:b/>
        </w:rPr>
        <w:t>Количество часов на освоение программы учебной дисциплины:</w:t>
      </w:r>
    </w:p>
    <w:p w14:paraId="440AEDDA" w14:textId="77777777" w:rsidR="003F02F8" w:rsidRPr="00657B02" w:rsidRDefault="003F02F8" w:rsidP="00600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657B02">
        <w:t xml:space="preserve">Максимальной учебной нагрузки обучающегося </w:t>
      </w:r>
      <w:r>
        <w:t xml:space="preserve">- </w:t>
      </w:r>
      <w:r w:rsidR="001D2548">
        <w:rPr>
          <w:b/>
        </w:rPr>
        <w:t>58</w:t>
      </w:r>
      <w:r>
        <w:t xml:space="preserve"> часов</w:t>
      </w:r>
      <w:r w:rsidRPr="00657B02">
        <w:t>, в том числе:</w:t>
      </w:r>
    </w:p>
    <w:p w14:paraId="72539C6C" w14:textId="77777777" w:rsidR="003F02F8" w:rsidRDefault="003F02F8" w:rsidP="00600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>
        <w:t>о</w:t>
      </w:r>
      <w:r w:rsidRPr="00657B02">
        <w:t>бязательной аудиторной учебной нагрузки обучающегося</w:t>
      </w:r>
      <w:r>
        <w:rPr>
          <w:b/>
        </w:rPr>
        <w:t xml:space="preserve"> - 48</w:t>
      </w:r>
      <w:r w:rsidRPr="00657B02">
        <w:t xml:space="preserve"> часов;</w:t>
      </w:r>
    </w:p>
    <w:p w14:paraId="0CA4C3B0" w14:textId="77777777" w:rsidR="003F02F8" w:rsidRDefault="001D2548" w:rsidP="00600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>
        <w:t>самостоятельной работы - 10</w:t>
      </w:r>
      <w:r w:rsidR="003F02F8">
        <w:t xml:space="preserve"> часов.</w:t>
      </w:r>
    </w:p>
    <w:p w14:paraId="27F3F282" w14:textId="77777777" w:rsidR="003F02F8" w:rsidRDefault="003F02F8" w:rsidP="00991D34">
      <w:pPr>
        <w:spacing w:after="200" w:line="276" w:lineRule="auto"/>
        <w:jc w:val="both"/>
      </w:pPr>
    </w:p>
    <w:p w14:paraId="54AB2836" w14:textId="77777777" w:rsidR="003F02F8" w:rsidRDefault="003F02F8" w:rsidP="00991D34">
      <w:pPr>
        <w:spacing w:after="200" w:line="276" w:lineRule="auto"/>
        <w:jc w:val="both"/>
      </w:pPr>
    </w:p>
    <w:p w14:paraId="4532884B" w14:textId="77777777" w:rsidR="0031635D" w:rsidRDefault="0031635D" w:rsidP="00004096">
      <w:pPr>
        <w:spacing w:after="200" w:line="276" w:lineRule="auto"/>
        <w:jc w:val="center"/>
        <w:rPr>
          <w:b/>
        </w:rPr>
      </w:pPr>
    </w:p>
    <w:p w14:paraId="3EA37592" w14:textId="77777777" w:rsidR="0031635D" w:rsidRDefault="0031635D" w:rsidP="00004096">
      <w:pPr>
        <w:spacing w:after="200" w:line="276" w:lineRule="auto"/>
        <w:jc w:val="center"/>
        <w:rPr>
          <w:b/>
        </w:rPr>
      </w:pPr>
    </w:p>
    <w:p w14:paraId="1FE23117" w14:textId="77777777" w:rsidR="0031635D" w:rsidRDefault="0031635D" w:rsidP="00004096">
      <w:pPr>
        <w:spacing w:after="200" w:line="276" w:lineRule="auto"/>
        <w:jc w:val="center"/>
        <w:rPr>
          <w:b/>
        </w:rPr>
      </w:pPr>
    </w:p>
    <w:p w14:paraId="43820B08" w14:textId="77777777" w:rsidR="00553B6D" w:rsidRDefault="00553B6D" w:rsidP="00004096">
      <w:pPr>
        <w:spacing w:after="200" w:line="276" w:lineRule="auto"/>
        <w:jc w:val="center"/>
        <w:rPr>
          <w:b/>
        </w:rPr>
      </w:pPr>
    </w:p>
    <w:p w14:paraId="6EEE1D47" w14:textId="77777777" w:rsidR="00553B6D" w:rsidRDefault="00553B6D" w:rsidP="00004096">
      <w:pPr>
        <w:spacing w:after="200" w:line="276" w:lineRule="auto"/>
        <w:jc w:val="center"/>
        <w:rPr>
          <w:b/>
        </w:rPr>
      </w:pPr>
    </w:p>
    <w:p w14:paraId="3FE611CC" w14:textId="77777777" w:rsidR="00553B6D" w:rsidRDefault="00553B6D" w:rsidP="00004096">
      <w:pPr>
        <w:spacing w:after="200" w:line="276" w:lineRule="auto"/>
        <w:jc w:val="center"/>
        <w:rPr>
          <w:b/>
        </w:rPr>
      </w:pPr>
    </w:p>
    <w:p w14:paraId="78459340" w14:textId="77777777" w:rsidR="00553B6D" w:rsidRDefault="00553B6D" w:rsidP="00004096">
      <w:pPr>
        <w:spacing w:after="200" w:line="276" w:lineRule="auto"/>
        <w:jc w:val="center"/>
        <w:rPr>
          <w:b/>
        </w:rPr>
      </w:pPr>
    </w:p>
    <w:p w14:paraId="202EFDC8" w14:textId="77777777" w:rsidR="00553B6D" w:rsidRDefault="00553B6D" w:rsidP="00004096">
      <w:pPr>
        <w:spacing w:after="200" w:line="276" w:lineRule="auto"/>
        <w:jc w:val="center"/>
        <w:rPr>
          <w:b/>
        </w:rPr>
      </w:pPr>
    </w:p>
    <w:p w14:paraId="45CA9B20" w14:textId="77777777" w:rsidR="00553B6D" w:rsidRDefault="00553B6D" w:rsidP="00004096">
      <w:pPr>
        <w:spacing w:after="200" w:line="276" w:lineRule="auto"/>
        <w:jc w:val="center"/>
        <w:rPr>
          <w:b/>
        </w:rPr>
      </w:pPr>
    </w:p>
    <w:p w14:paraId="08AE00AE" w14:textId="77777777" w:rsidR="00553B6D" w:rsidRDefault="00553B6D" w:rsidP="00004096">
      <w:pPr>
        <w:spacing w:after="200" w:line="276" w:lineRule="auto"/>
        <w:jc w:val="center"/>
        <w:rPr>
          <w:b/>
        </w:rPr>
      </w:pPr>
    </w:p>
    <w:p w14:paraId="165CD5D3" w14:textId="77777777" w:rsidR="00553B6D" w:rsidRDefault="00553B6D" w:rsidP="00004096">
      <w:pPr>
        <w:spacing w:after="200" w:line="276" w:lineRule="auto"/>
        <w:jc w:val="center"/>
        <w:rPr>
          <w:b/>
        </w:rPr>
      </w:pPr>
    </w:p>
    <w:p w14:paraId="0283C57D" w14:textId="77777777" w:rsidR="00553B6D" w:rsidRDefault="00553B6D" w:rsidP="00004096">
      <w:pPr>
        <w:spacing w:after="200" w:line="276" w:lineRule="auto"/>
        <w:jc w:val="center"/>
        <w:rPr>
          <w:b/>
        </w:rPr>
      </w:pPr>
    </w:p>
    <w:p w14:paraId="143C0AFA" w14:textId="77777777" w:rsidR="00553B6D" w:rsidRDefault="00553B6D" w:rsidP="00004096">
      <w:pPr>
        <w:spacing w:after="200" w:line="276" w:lineRule="auto"/>
        <w:jc w:val="center"/>
        <w:rPr>
          <w:b/>
        </w:rPr>
      </w:pPr>
    </w:p>
    <w:p w14:paraId="5E7DE5FF" w14:textId="77777777" w:rsidR="00553B6D" w:rsidRDefault="00553B6D" w:rsidP="00004096">
      <w:pPr>
        <w:spacing w:after="200" w:line="276" w:lineRule="auto"/>
        <w:jc w:val="center"/>
        <w:rPr>
          <w:b/>
        </w:rPr>
      </w:pPr>
    </w:p>
    <w:p w14:paraId="1EED5BEE" w14:textId="77777777" w:rsidR="00553B6D" w:rsidRDefault="00553B6D" w:rsidP="00004096">
      <w:pPr>
        <w:spacing w:after="200" w:line="276" w:lineRule="auto"/>
        <w:jc w:val="center"/>
        <w:rPr>
          <w:b/>
        </w:rPr>
      </w:pPr>
    </w:p>
    <w:p w14:paraId="12EC6958" w14:textId="26F5048E" w:rsidR="003F02F8" w:rsidRPr="00991D34" w:rsidRDefault="003F02F8" w:rsidP="00004096">
      <w:pPr>
        <w:spacing w:after="200" w:line="276" w:lineRule="auto"/>
        <w:jc w:val="center"/>
      </w:pPr>
      <w:r>
        <w:rPr>
          <w:b/>
        </w:rPr>
        <w:t>2. СТРУКТУРА И СОДЕРЖАНИЕ УЧЕБНОЙ ДИСЦИПЛИНЫ</w:t>
      </w:r>
    </w:p>
    <w:p w14:paraId="12920B12" w14:textId="77777777" w:rsidR="003F02F8" w:rsidRDefault="003F02F8" w:rsidP="00004096">
      <w:pPr>
        <w:suppressAutoHyphens/>
        <w:ind w:firstLine="660"/>
        <w:jc w:val="center"/>
        <w:rPr>
          <w:b/>
        </w:rPr>
      </w:pPr>
      <w:r>
        <w:rPr>
          <w:b/>
        </w:rPr>
        <w:t>2.1. Объем учебной дисциплины и виды работы</w:t>
      </w:r>
    </w:p>
    <w:p w14:paraId="07BF6A90" w14:textId="77777777" w:rsidR="003F02F8" w:rsidRDefault="003F02F8" w:rsidP="00004096">
      <w:pPr>
        <w:suppressAutoHyphens/>
        <w:ind w:firstLine="660"/>
        <w:jc w:val="center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3F02F8" w14:paraId="6A3083AE" w14:textId="77777777" w:rsidTr="00A92634">
        <w:trPr>
          <w:trHeight w:val="294"/>
        </w:trPr>
        <w:tc>
          <w:tcPr>
            <w:tcW w:w="4073" w:type="pct"/>
            <w:vAlign w:val="center"/>
          </w:tcPr>
          <w:p w14:paraId="5567D28E" w14:textId="77777777" w:rsidR="003F02F8" w:rsidRPr="0029330D" w:rsidRDefault="003F02F8" w:rsidP="00B74486">
            <w:pPr>
              <w:suppressAutoHyphens/>
              <w:spacing w:line="360" w:lineRule="auto"/>
              <w:rPr>
                <w:rFonts w:eastAsia="PMingLiU"/>
                <w:b/>
              </w:rPr>
            </w:pPr>
            <w:r w:rsidRPr="0029330D">
              <w:rPr>
                <w:rFonts w:eastAsia="PMingLiU"/>
                <w:b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0B056CED" w14:textId="77777777" w:rsidR="003F02F8" w:rsidRPr="00004096" w:rsidRDefault="003F02F8" w:rsidP="00A92634">
            <w:pPr>
              <w:suppressAutoHyphens/>
              <w:jc w:val="center"/>
              <w:rPr>
                <w:iCs/>
              </w:rPr>
            </w:pPr>
            <w:r w:rsidRPr="00004096">
              <w:rPr>
                <w:iCs/>
              </w:rPr>
              <w:t>Объем часов</w:t>
            </w:r>
          </w:p>
        </w:tc>
      </w:tr>
      <w:tr w:rsidR="003F02F8" w14:paraId="2EAAB111" w14:textId="77777777" w:rsidTr="00A92634">
        <w:trPr>
          <w:trHeight w:val="59"/>
        </w:trPr>
        <w:tc>
          <w:tcPr>
            <w:tcW w:w="4073" w:type="pct"/>
            <w:vAlign w:val="center"/>
          </w:tcPr>
          <w:p w14:paraId="6238A444" w14:textId="77777777" w:rsidR="003F02F8" w:rsidRPr="0029330D" w:rsidRDefault="003F02F8" w:rsidP="00B74486">
            <w:pPr>
              <w:suppressAutoHyphens/>
              <w:spacing w:line="360" w:lineRule="auto"/>
              <w:rPr>
                <w:rFonts w:eastAsia="PMingLiU"/>
                <w:b/>
              </w:rPr>
            </w:pPr>
            <w:r w:rsidRPr="0029330D">
              <w:t>Максимальная учебная нагрузка</w:t>
            </w:r>
          </w:p>
        </w:tc>
        <w:tc>
          <w:tcPr>
            <w:tcW w:w="927" w:type="pct"/>
            <w:vAlign w:val="center"/>
          </w:tcPr>
          <w:p w14:paraId="3202C0C9" w14:textId="77777777" w:rsidR="003F02F8" w:rsidRPr="00004096" w:rsidRDefault="001D2548" w:rsidP="00A92634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58</w:t>
            </w:r>
          </w:p>
        </w:tc>
      </w:tr>
      <w:tr w:rsidR="003F02F8" w14:paraId="764222CE" w14:textId="77777777" w:rsidTr="00A92634">
        <w:trPr>
          <w:trHeight w:val="346"/>
        </w:trPr>
        <w:tc>
          <w:tcPr>
            <w:tcW w:w="4073" w:type="pct"/>
            <w:vAlign w:val="center"/>
          </w:tcPr>
          <w:p w14:paraId="6557AF0B" w14:textId="77777777" w:rsidR="003F02F8" w:rsidRPr="0029330D" w:rsidRDefault="003F02F8" w:rsidP="00B74486">
            <w:pPr>
              <w:suppressAutoHyphens/>
              <w:spacing w:line="360" w:lineRule="auto"/>
              <w:rPr>
                <w:rFonts w:eastAsia="PMingLiU"/>
                <w:b/>
              </w:rPr>
            </w:pPr>
            <w:r w:rsidRPr="0029330D">
              <w:t>Обязательная аудиторная нагрузка</w:t>
            </w:r>
          </w:p>
        </w:tc>
        <w:tc>
          <w:tcPr>
            <w:tcW w:w="927" w:type="pct"/>
            <w:vAlign w:val="center"/>
          </w:tcPr>
          <w:p w14:paraId="6FE318FA" w14:textId="77777777" w:rsidR="003F02F8" w:rsidRPr="00004096" w:rsidRDefault="003F02F8" w:rsidP="00A92634">
            <w:pPr>
              <w:suppressAutoHyphens/>
              <w:jc w:val="center"/>
              <w:rPr>
                <w:iCs/>
              </w:rPr>
            </w:pPr>
            <w:r w:rsidRPr="00004096">
              <w:rPr>
                <w:iCs/>
              </w:rPr>
              <w:t>48</w:t>
            </w:r>
          </w:p>
        </w:tc>
      </w:tr>
      <w:tr w:rsidR="003F02F8" w14:paraId="09277A7C" w14:textId="77777777" w:rsidTr="00F560B0">
        <w:trPr>
          <w:trHeight w:val="48"/>
        </w:trPr>
        <w:tc>
          <w:tcPr>
            <w:tcW w:w="5000" w:type="pct"/>
            <w:gridSpan w:val="2"/>
            <w:vAlign w:val="center"/>
          </w:tcPr>
          <w:p w14:paraId="623E3FEE" w14:textId="77777777" w:rsidR="003F02F8" w:rsidRPr="00004096" w:rsidRDefault="003F02F8" w:rsidP="00B74486">
            <w:pPr>
              <w:suppressAutoHyphens/>
              <w:spacing w:line="360" w:lineRule="auto"/>
              <w:jc w:val="both"/>
              <w:rPr>
                <w:iCs/>
              </w:rPr>
            </w:pPr>
            <w:r w:rsidRPr="00004096">
              <w:t>в том числе:</w:t>
            </w:r>
          </w:p>
        </w:tc>
      </w:tr>
      <w:tr w:rsidR="003F02F8" w14:paraId="596D9C03" w14:textId="77777777" w:rsidTr="00F560B0">
        <w:trPr>
          <w:trHeight w:val="117"/>
        </w:trPr>
        <w:tc>
          <w:tcPr>
            <w:tcW w:w="4073" w:type="pct"/>
            <w:vAlign w:val="center"/>
          </w:tcPr>
          <w:p w14:paraId="4A92A589" w14:textId="77777777" w:rsidR="003F02F8" w:rsidRPr="00004096" w:rsidRDefault="003F02F8" w:rsidP="00B74486">
            <w:pPr>
              <w:suppressAutoHyphens/>
              <w:spacing w:line="360" w:lineRule="auto"/>
              <w:jc w:val="both"/>
            </w:pPr>
            <w:r>
              <w:t>лекции</w:t>
            </w:r>
          </w:p>
        </w:tc>
        <w:tc>
          <w:tcPr>
            <w:tcW w:w="927" w:type="pct"/>
            <w:vAlign w:val="center"/>
          </w:tcPr>
          <w:p w14:paraId="76E56556" w14:textId="1C1C9D22" w:rsidR="003F02F8" w:rsidRPr="00AE2EC4" w:rsidRDefault="002A6376" w:rsidP="00004096">
            <w:pPr>
              <w:suppressAutoHyphens/>
              <w:jc w:val="center"/>
              <w:rPr>
                <w:iCs/>
              </w:rPr>
            </w:pPr>
            <w:r w:rsidRPr="00AE2EC4">
              <w:rPr>
                <w:iCs/>
              </w:rPr>
              <w:t>32</w:t>
            </w:r>
            <w:r w:rsidR="00BC66DC" w:rsidRPr="00AE2EC4">
              <w:rPr>
                <w:iCs/>
              </w:rPr>
              <w:t xml:space="preserve"> </w:t>
            </w:r>
          </w:p>
        </w:tc>
      </w:tr>
      <w:tr w:rsidR="003F02F8" w14:paraId="305BD64F" w14:textId="77777777" w:rsidTr="00F560B0">
        <w:trPr>
          <w:trHeight w:val="239"/>
        </w:trPr>
        <w:tc>
          <w:tcPr>
            <w:tcW w:w="4073" w:type="pct"/>
            <w:vAlign w:val="center"/>
          </w:tcPr>
          <w:p w14:paraId="5D06FE06" w14:textId="77777777" w:rsidR="003F02F8" w:rsidRPr="00004096" w:rsidRDefault="003F02F8" w:rsidP="00B74486">
            <w:pPr>
              <w:suppressAutoHyphens/>
              <w:spacing w:line="360" w:lineRule="auto"/>
              <w:jc w:val="both"/>
            </w:pPr>
            <w:r w:rsidRPr="00004096">
              <w:t>практические занятия</w:t>
            </w:r>
          </w:p>
        </w:tc>
        <w:tc>
          <w:tcPr>
            <w:tcW w:w="927" w:type="pct"/>
            <w:vAlign w:val="center"/>
          </w:tcPr>
          <w:p w14:paraId="704C0B56" w14:textId="77777777" w:rsidR="003F02F8" w:rsidRPr="00206D78" w:rsidRDefault="001D2548" w:rsidP="0000409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14</w:t>
            </w:r>
          </w:p>
        </w:tc>
      </w:tr>
      <w:tr w:rsidR="003F02F8" w14:paraId="64D360DE" w14:textId="77777777" w:rsidTr="00F560B0">
        <w:trPr>
          <w:trHeight w:val="147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14:paraId="4E39561C" w14:textId="77777777" w:rsidR="003F02F8" w:rsidRPr="00004096" w:rsidRDefault="003F02F8" w:rsidP="00B74486">
            <w:pPr>
              <w:suppressAutoHyphens/>
              <w:spacing w:line="360" w:lineRule="auto"/>
              <w:jc w:val="both"/>
            </w:pPr>
            <w:r w:rsidRPr="00004096">
              <w:t xml:space="preserve">Самостоятельная работа 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14:paraId="08A95FF8" w14:textId="77777777" w:rsidR="003F02F8" w:rsidRPr="00206D78" w:rsidRDefault="001D2548" w:rsidP="0000409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</w:tr>
      <w:tr w:rsidR="003F02F8" w14:paraId="2284415F" w14:textId="77777777" w:rsidTr="00F560B0">
        <w:trPr>
          <w:trHeight w:val="48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14:paraId="1C381232" w14:textId="77777777" w:rsidR="003F02F8" w:rsidRDefault="003F02F8" w:rsidP="00B74486">
            <w:pPr>
              <w:suppressAutoHyphens/>
              <w:spacing w:line="360" w:lineRule="auto"/>
              <w:jc w:val="both"/>
              <w:rPr>
                <w:iCs/>
              </w:rPr>
            </w:pPr>
            <w:r w:rsidRPr="00004096">
              <w:rPr>
                <w:iCs/>
              </w:rPr>
              <w:t xml:space="preserve">Промежуточная аттестация в форме дифференцированного зачета в </w:t>
            </w:r>
          </w:p>
          <w:p w14:paraId="2E1ED112" w14:textId="77777777" w:rsidR="003F02F8" w:rsidRPr="00004096" w:rsidRDefault="002E41DA" w:rsidP="00B74486">
            <w:pPr>
              <w:suppressAutoHyphens/>
              <w:spacing w:line="360" w:lineRule="auto"/>
              <w:jc w:val="both"/>
              <w:rPr>
                <w:iCs/>
              </w:rPr>
            </w:pPr>
            <w:r>
              <w:rPr>
                <w:iCs/>
              </w:rPr>
              <w:t>3</w:t>
            </w:r>
            <w:r w:rsidR="003F02F8" w:rsidRPr="00004096">
              <w:rPr>
                <w:iCs/>
              </w:rPr>
              <w:t xml:space="preserve"> семестре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14:paraId="6F476F43" w14:textId="78456740" w:rsidR="003F02F8" w:rsidRDefault="002A6376" w:rsidP="00F560B0">
            <w:pPr>
              <w:suppressAutoHyphens/>
              <w:jc w:val="both"/>
              <w:rPr>
                <w:iCs/>
              </w:rPr>
            </w:pPr>
            <w:r>
              <w:rPr>
                <w:iCs/>
              </w:rPr>
              <w:t xml:space="preserve">        </w:t>
            </w:r>
            <w:r w:rsidR="001A46A9">
              <w:rPr>
                <w:iCs/>
              </w:rPr>
              <w:t xml:space="preserve">  </w:t>
            </w:r>
            <w:r>
              <w:rPr>
                <w:iCs/>
              </w:rPr>
              <w:t xml:space="preserve">  2</w:t>
            </w:r>
          </w:p>
        </w:tc>
      </w:tr>
    </w:tbl>
    <w:p w14:paraId="46CC9FDF" w14:textId="77777777" w:rsidR="003F02F8" w:rsidRDefault="003F02F8" w:rsidP="00991D34">
      <w:pPr>
        <w:suppressAutoHyphens/>
        <w:jc w:val="both"/>
        <w:rPr>
          <w:b/>
        </w:rPr>
      </w:pPr>
    </w:p>
    <w:p w14:paraId="331DF6FE" w14:textId="77777777" w:rsidR="003F02F8" w:rsidRDefault="003F02F8" w:rsidP="00A320BA">
      <w:pPr>
        <w:jc w:val="center"/>
        <w:rPr>
          <w:b/>
          <w:sz w:val="28"/>
          <w:szCs w:val="28"/>
        </w:rPr>
      </w:pPr>
    </w:p>
    <w:p w14:paraId="1F9944F8" w14:textId="77777777" w:rsidR="003F02F8" w:rsidRDefault="003F02F8" w:rsidP="00A320BA">
      <w:pPr>
        <w:jc w:val="center"/>
        <w:rPr>
          <w:b/>
          <w:sz w:val="28"/>
          <w:szCs w:val="28"/>
        </w:rPr>
      </w:pPr>
    </w:p>
    <w:p w14:paraId="55F797A3" w14:textId="77777777" w:rsidR="003F02F8" w:rsidRDefault="003F02F8" w:rsidP="009C76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1681353D" w14:textId="77777777" w:rsidR="003F02F8" w:rsidRDefault="003F02F8" w:rsidP="00E24985">
      <w:pPr>
        <w:spacing w:line="360" w:lineRule="auto"/>
        <w:ind w:firstLine="708"/>
        <w:rPr>
          <w:b/>
        </w:rPr>
        <w:sectPr w:rsidR="003F02F8" w:rsidSect="00445184">
          <w:footerReference w:type="default" r:id="rId8"/>
          <w:pgSz w:w="11906" w:h="16838"/>
          <w:pgMar w:top="142" w:right="850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pPr w:leftFromText="180" w:rightFromText="180" w:vertAnchor="text" w:tblpY="1"/>
        <w:tblOverlap w:val="never"/>
        <w:tblW w:w="13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350"/>
      </w:tblGrid>
      <w:tr w:rsidR="003F02F8" w:rsidRPr="00004096" w14:paraId="4D5F7F5F" w14:textId="77777777" w:rsidTr="006B1DB3">
        <w:trPr>
          <w:trHeight w:hRule="exact" w:val="426"/>
        </w:trPr>
        <w:tc>
          <w:tcPr>
            <w:tcW w:w="13350" w:type="dxa"/>
            <w:tcBorders>
              <w:top w:val="nil"/>
            </w:tcBorders>
            <w:shd w:val="clear" w:color="auto" w:fill="FFFFFF"/>
          </w:tcPr>
          <w:p w14:paraId="75E423A6" w14:textId="3F76A016" w:rsidR="003F02F8" w:rsidRPr="00242AB9" w:rsidRDefault="003F02F8" w:rsidP="005D5FFC">
            <w:pPr>
              <w:jc w:val="center"/>
              <w:rPr>
                <w:b/>
              </w:rPr>
            </w:pPr>
            <w:r w:rsidRPr="00242AB9">
              <w:rPr>
                <w:b/>
              </w:rPr>
              <w:lastRenderedPageBreak/>
              <w:t>2.2.</w:t>
            </w:r>
            <w:r w:rsidR="00AE2EC4">
              <w:rPr>
                <w:b/>
              </w:rPr>
              <w:t xml:space="preserve"> </w:t>
            </w:r>
            <w:r w:rsidRPr="00242AB9">
              <w:rPr>
                <w:b/>
              </w:rPr>
              <w:t xml:space="preserve">Тематический план и содержание </w:t>
            </w:r>
            <w:r w:rsidR="00AE2EC4">
              <w:rPr>
                <w:b/>
              </w:rPr>
              <w:t xml:space="preserve"> </w:t>
            </w:r>
            <w:r w:rsidRPr="00242AB9">
              <w:rPr>
                <w:b/>
              </w:rPr>
              <w:t xml:space="preserve"> </w:t>
            </w:r>
            <w:r>
              <w:rPr>
                <w:b/>
              </w:rPr>
              <w:t>дисциплины ОГСЭ.03 История</w:t>
            </w:r>
          </w:p>
          <w:p w14:paraId="4C3883E0" w14:textId="77777777" w:rsidR="003F02F8" w:rsidRPr="00004096" w:rsidRDefault="003F02F8" w:rsidP="005B7AAD"/>
          <w:p w14:paraId="2F2809DC" w14:textId="77777777" w:rsidR="003F02F8" w:rsidRPr="00004096" w:rsidRDefault="003F02F8" w:rsidP="005B7AAD"/>
          <w:p w14:paraId="2E0EFC76" w14:textId="77777777" w:rsidR="003F02F8" w:rsidRPr="00004096" w:rsidRDefault="003F02F8" w:rsidP="005B7AAD"/>
          <w:p w14:paraId="0FF815E9" w14:textId="77777777" w:rsidR="003F02F8" w:rsidRPr="00004096" w:rsidRDefault="003F02F8" w:rsidP="005B7AAD"/>
          <w:p w14:paraId="3B6D335B" w14:textId="77777777" w:rsidR="003F02F8" w:rsidRPr="00004096" w:rsidRDefault="003F02F8" w:rsidP="005B7AAD"/>
          <w:p w14:paraId="67580E3C" w14:textId="77777777" w:rsidR="003F02F8" w:rsidRPr="00004096" w:rsidRDefault="003F02F8" w:rsidP="005B7AAD"/>
          <w:p w14:paraId="38270E61" w14:textId="77777777" w:rsidR="003F02F8" w:rsidRPr="00004096" w:rsidRDefault="003F02F8" w:rsidP="005B7AAD">
            <w:pPr>
              <w:rPr>
                <w:b/>
              </w:rPr>
            </w:pPr>
            <w:r w:rsidRPr="00004096">
              <w:t>Тематический план и содержание учебной дисциплины «История»</w:t>
            </w:r>
          </w:p>
        </w:tc>
      </w:tr>
    </w:tbl>
    <w:p w14:paraId="63A63B12" w14:textId="77777777" w:rsidR="009C6EAA" w:rsidRPr="009C6EAA" w:rsidRDefault="009C6EAA" w:rsidP="009C6EAA">
      <w:pPr>
        <w:rPr>
          <w:vanish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7654"/>
        <w:gridCol w:w="993"/>
        <w:gridCol w:w="1417"/>
        <w:gridCol w:w="7"/>
        <w:gridCol w:w="2261"/>
      </w:tblGrid>
      <w:tr w:rsidR="002B2DA4" w:rsidRPr="00004096" w14:paraId="043B04CE" w14:textId="77777777" w:rsidTr="002B2DA4">
        <w:tc>
          <w:tcPr>
            <w:tcW w:w="3261" w:type="dxa"/>
            <w:shd w:val="clear" w:color="auto" w:fill="auto"/>
          </w:tcPr>
          <w:p w14:paraId="7B352064" w14:textId="77777777" w:rsidR="00FF08D4" w:rsidRPr="006D321A" w:rsidRDefault="00FF08D4" w:rsidP="002B2DA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59" w:right="254"/>
            </w:pPr>
            <w:r w:rsidRPr="002B2DA4">
              <w:rPr>
                <w:color w:val="000000"/>
                <w:spacing w:val="-2"/>
              </w:rPr>
              <w:br w:type="textWrapping" w:clear="all"/>
              <w:t xml:space="preserve">Наименование </w:t>
            </w:r>
            <w:r w:rsidRPr="002B2DA4">
              <w:rPr>
                <w:color w:val="000000"/>
                <w:spacing w:val="-1"/>
              </w:rPr>
              <w:t>разделов и тем</w:t>
            </w:r>
          </w:p>
        </w:tc>
        <w:tc>
          <w:tcPr>
            <w:tcW w:w="7654" w:type="dxa"/>
            <w:shd w:val="clear" w:color="auto" w:fill="auto"/>
          </w:tcPr>
          <w:p w14:paraId="40288A06" w14:textId="77777777" w:rsidR="00FF08D4" w:rsidRPr="002B2DA4" w:rsidRDefault="00FF08D4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1"/>
              </w:rPr>
              <w:t xml:space="preserve">Содержание учебного материала, лабораторные и практические занятия, самостоятельная работа </w:t>
            </w:r>
            <w:r w:rsidRPr="002B2DA4">
              <w:rPr>
                <w:color w:val="000000"/>
              </w:rPr>
              <w:t>студентов</w:t>
            </w:r>
          </w:p>
        </w:tc>
        <w:tc>
          <w:tcPr>
            <w:tcW w:w="993" w:type="dxa"/>
            <w:shd w:val="clear" w:color="auto" w:fill="auto"/>
          </w:tcPr>
          <w:p w14:paraId="6E43DF05" w14:textId="77777777" w:rsidR="00FF08D4" w:rsidRPr="002B2DA4" w:rsidRDefault="00FF08D4" w:rsidP="002B2DA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 xml:space="preserve">Объем </w:t>
            </w:r>
          </w:p>
          <w:p w14:paraId="3CCFB0A9" w14:textId="77777777" w:rsidR="00FF08D4" w:rsidRPr="006D321A" w:rsidRDefault="00FF08D4" w:rsidP="002B2DA4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B2DA4">
              <w:rPr>
                <w:color w:val="000000"/>
                <w:spacing w:val="-2"/>
              </w:rPr>
              <w:t>часов</w:t>
            </w:r>
          </w:p>
        </w:tc>
        <w:tc>
          <w:tcPr>
            <w:tcW w:w="1417" w:type="dxa"/>
            <w:shd w:val="clear" w:color="auto" w:fill="auto"/>
          </w:tcPr>
          <w:p w14:paraId="06B92854" w14:textId="77777777" w:rsidR="00FF08D4" w:rsidRPr="002B2DA4" w:rsidRDefault="00FF08D4" w:rsidP="002B2DA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64"/>
              <w:jc w:val="center"/>
              <w:rPr>
                <w:color w:val="000000"/>
              </w:rPr>
            </w:pPr>
            <w:r w:rsidRPr="002B2DA4">
              <w:rPr>
                <w:color w:val="000000"/>
              </w:rPr>
              <w:t>Уровень освоения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84CC555" w14:textId="77777777" w:rsidR="00FF08D4" w:rsidRPr="002B2DA4" w:rsidRDefault="00FF08D4" w:rsidP="002B2DA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64"/>
              <w:jc w:val="both"/>
              <w:rPr>
                <w:color w:val="000000"/>
              </w:rPr>
            </w:pPr>
            <w:r w:rsidRPr="002B2DA4">
              <w:rPr>
                <w:color w:val="000000"/>
              </w:rPr>
              <w:t>Коды компе-тенций, форми-рованию кото-рых способст-вует элемент программы</w:t>
            </w:r>
          </w:p>
        </w:tc>
      </w:tr>
      <w:tr w:rsidR="002B2DA4" w:rsidRPr="00004096" w14:paraId="5CB4811B" w14:textId="77777777" w:rsidTr="002B2DA4">
        <w:tc>
          <w:tcPr>
            <w:tcW w:w="3261" w:type="dxa"/>
            <w:shd w:val="clear" w:color="auto" w:fill="auto"/>
          </w:tcPr>
          <w:p w14:paraId="67340BC8" w14:textId="77777777" w:rsidR="00FF08D4" w:rsidRPr="002B2DA4" w:rsidRDefault="00FF08D4" w:rsidP="002B2D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i/>
              </w:rPr>
            </w:pPr>
            <w:r w:rsidRPr="002B2DA4">
              <w:rPr>
                <w:i/>
                <w:color w:val="000000"/>
              </w:rPr>
              <w:t xml:space="preserve">                          1</w:t>
            </w:r>
          </w:p>
        </w:tc>
        <w:tc>
          <w:tcPr>
            <w:tcW w:w="7654" w:type="dxa"/>
            <w:shd w:val="clear" w:color="auto" w:fill="auto"/>
          </w:tcPr>
          <w:p w14:paraId="52B4D34B" w14:textId="77777777" w:rsidR="00FF08D4" w:rsidRPr="002B2DA4" w:rsidRDefault="00FF08D4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7E1AC3B4" w14:textId="77777777" w:rsidR="00FF08D4" w:rsidRPr="002B2DA4" w:rsidRDefault="00FF08D4" w:rsidP="002B2D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</w:rPr>
            </w:pPr>
            <w:r w:rsidRPr="002B2DA4">
              <w:rPr>
                <w:i/>
                <w:color w:val="000000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14:paraId="63D2B9F6" w14:textId="77777777" w:rsidR="00FF08D4" w:rsidRPr="002B2DA4" w:rsidRDefault="00FF08D4" w:rsidP="002B2D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</w:rPr>
            </w:pPr>
            <w:r w:rsidRPr="002B2DA4">
              <w:rPr>
                <w:i/>
              </w:rPr>
              <w:t>4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6351006" w14:textId="77777777" w:rsidR="00FF08D4" w:rsidRPr="002B2DA4" w:rsidRDefault="00FF08D4" w:rsidP="002B2D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</w:rPr>
            </w:pPr>
          </w:p>
        </w:tc>
      </w:tr>
      <w:tr w:rsidR="002B2DA4" w:rsidRPr="00004096" w14:paraId="23821D1F" w14:textId="77777777" w:rsidTr="002B2DA4">
        <w:trPr>
          <w:trHeight w:val="390"/>
        </w:trPr>
        <w:tc>
          <w:tcPr>
            <w:tcW w:w="3261" w:type="dxa"/>
            <w:shd w:val="clear" w:color="auto" w:fill="auto"/>
          </w:tcPr>
          <w:p w14:paraId="13C9DB3A" w14:textId="77777777" w:rsidR="00FF08D4" w:rsidRPr="006D321A" w:rsidRDefault="00FF08D4" w:rsidP="002B2DA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</w:pPr>
            <w:r w:rsidRPr="002B2DA4">
              <w:rPr>
                <w:b/>
              </w:rPr>
              <w:t>Введение: новейшая история, периодизация.</w:t>
            </w:r>
          </w:p>
        </w:tc>
        <w:tc>
          <w:tcPr>
            <w:tcW w:w="7654" w:type="dxa"/>
            <w:shd w:val="clear" w:color="auto" w:fill="auto"/>
          </w:tcPr>
          <w:p w14:paraId="41EC018F" w14:textId="77777777" w:rsidR="00FF08D4" w:rsidRPr="002B2DA4" w:rsidRDefault="00FF08D4" w:rsidP="002B2DA4">
            <w:pPr>
              <w:shd w:val="clear" w:color="auto" w:fill="FFFFFF"/>
              <w:ind w:right="593"/>
              <w:rPr>
                <w:b/>
                <w:color w:val="000000"/>
              </w:rPr>
            </w:pPr>
            <w:r w:rsidRPr="002B2DA4">
              <w:rPr>
                <w:b/>
                <w:color w:val="000000"/>
              </w:rPr>
              <w:t>Содержание учебного материала</w:t>
            </w:r>
          </w:p>
          <w:p w14:paraId="16049B5A" w14:textId="77777777" w:rsidR="00FF08D4" w:rsidRPr="006D321A" w:rsidRDefault="00FF08D4" w:rsidP="002B2DA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  <w:jc w:val="both"/>
            </w:pPr>
            <w:r w:rsidRPr="002B2DA4">
              <w:rPr>
                <w:color w:val="000000"/>
              </w:rPr>
              <w:t>Новейшая история, периодизация, характеристики периода. Политическая карта мира ХХ века. Россия на карте</w:t>
            </w:r>
          </w:p>
        </w:tc>
        <w:tc>
          <w:tcPr>
            <w:tcW w:w="993" w:type="dxa"/>
            <w:shd w:val="clear" w:color="auto" w:fill="auto"/>
          </w:tcPr>
          <w:p w14:paraId="49C87B59" w14:textId="77777777" w:rsidR="00FF08D4" w:rsidRPr="002B2DA4" w:rsidRDefault="00FF08D4" w:rsidP="002B2DA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  <w:jc w:val="center"/>
              <w:rPr>
                <w:b/>
              </w:rPr>
            </w:pPr>
            <w:r w:rsidRPr="002B2DA4">
              <w:rPr>
                <w:b/>
              </w:rPr>
              <w:t xml:space="preserve">        1</w:t>
            </w:r>
          </w:p>
        </w:tc>
        <w:tc>
          <w:tcPr>
            <w:tcW w:w="1417" w:type="dxa"/>
            <w:shd w:val="clear" w:color="auto" w:fill="auto"/>
          </w:tcPr>
          <w:p w14:paraId="2B30F341" w14:textId="77777777" w:rsidR="00FF08D4" w:rsidRPr="006D321A" w:rsidRDefault="00FF08D4" w:rsidP="002B2DA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  <w:jc w:val="center"/>
            </w:pPr>
            <w:r>
              <w:t xml:space="preserve">       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FF0CA00" w14:textId="77777777" w:rsidR="00FF08D4" w:rsidRPr="006D321A" w:rsidRDefault="00B51731" w:rsidP="002B2DA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</w:pPr>
            <w:r>
              <w:rPr>
                <w:lang w:bidi="ru-RU"/>
              </w:rPr>
              <w:t>ОК 02, ОК 03, ОК 05, ОК 06</w:t>
            </w:r>
            <w:r w:rsidRPr="00750462">
              <w:rPr>
                <w:lang w:bidi="ru-RU"/>
              </w:rPr>
              <w:t>, ОК 09</w:t>
            </w:r>
          </w:p>
        </w:tc>
      </w:tr>
      <w:tr w:rsidR="00FF08D4" w:rsidRPr="00004096" w14:paraId="303A1768" w14:textId="77777777" w:rsidTr="002B2DA4">
        <w:trPr>
          <w:trHeight w:val="420"/>
        </w:trPr>
        <w:tc>
          <w:tcPr>
            <w:tcW w:w="10915" w:type="dxa"/>
            <w:gridSpan w:val="2"/>
            <w:shd w:val="clear" w:color="auto" w:fill="auto"/>
          </w:tcPr>
          <w:p w14:paraId="51A3EDCD" w14:textId="77777777" w:rsidR="00FF08D4" w:rsidRPr="002B2DA4" w:rsidRDefault="00FF08D4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2"/>
              </w:rPr>
            </w:pPr>
            <w:r w:rsidRPr="002B2DA4">
              <w:rPr>
                <w:b/>
                <w:color w:val="000000"/>
                <w:shd w:val="clear" w:color="auto" w:fill="FFFFFF"/>
              </w:rPr>
              <w:t>Раздел 1. Развитие СССР и его место в мире в 1980-е гг.</w:t>
            </w:r>
          </w:p>
        </w:tc>
        <w:tc>
          <w:tcPr>
            <w:tcW w:w="993" w:type="dxa"/>
            <w:shd w:val="clear" w:color="auto" w:fill="auto"/>
          </w:tcPr>
          <w:p w14:paraId="18E6AC83" w14:textId="77777777" w:rsidR="00FF08D4" w:rsidRPr="002B2DA4" w:rsidRDefault="00EC047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2"/>
              </w:rPr>
            </w:pPr>
            <w:r w:rsidRPr="002B2DA4">
              <w:rPr>
                <w:b/>
                <w:color w:val="000000"/>
                <w:spacing w:val="-2"/>
              </w:rPr>
              <w:t>1</w:t>
            </w:r>
            <w:r w:rsidR="00FF08D4" w:rsidRPr="002B2DA4">
              <w:rPr>
                <w:b/>
                <w:color w:val="000000"/>
                <w:spacing w:val="-2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6474EBAA" w14:textId="77777777" w:rsidR="00FF08D4" w:rsidRPr="002B2DA4" w:rsidRDefault="00FF08D4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481BCEF" w14:textId="77777777" w:rsidR="00FF08D4" w:rsidRPr="002B2DA4" w:rsidRDefault="00FF08D4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</w:p>
        </w:tc>
      </w:tr>
      <w:tr w:rsidR="002B2DA4" w:rsidRPr="00004096" w14:paraId="15BC64A8" w14:textId="77777777" w:rsidTr="002B2DA4">
        <w:trPr>
          <w:trHeight w:val="420"/>
        </w:trPr>
        <w:tc>
          <w:tcPr>
            <w:tcW w:w="3261" w:type="dxa"/>
            <w:shd w:val="clear" w:color="auto" w:fill="auto"/>
          </w:tcPr>
          <w:p w14:paraId="3FA0D0EA" w14:textId="77777777" w:rsidR="00FF08D4" w:rsidRDefault="00FF08D4" w:rsidP="002B2DA4">
            <w:pPr>
              <w:widowControl w:val="0"/>
              <w:autoSpaceDE w:val="0"/>
              <w:autoSpaceDN w:val="0"/>
              <w:adjustRightInd w:val="0"/>
            </w:pPr>
            <w:r>
              <w:t xml:space="preserve">Тема 1.1 </w:t>
            </w:r>
          </w:p>
          <w:p w14:paraId="177B7C93" w14:textId="77777777" w:rsidR="00FF08D4" w:rsidRPr="002B2DA4" w:rsidRDefault="00FF08D4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8C2873">
              <w:t>СССР и мир в начале 1980-х г.г.</w:t>
            </w:r>
          </w:p>
        </w:tc>
        <w:tc>
          <w:tcPr>
            <w:tcW w:w="7654" w:type="dxa"/>
            <w:shd w:val="clear" w:color="auto" w:fill="auto"/>
          </w:tcPr>
          <w:p w14:paraId="7766C587" w14:textId="77777777" w:rsidR="00FF08D4" w:rsidRPr="002B2DA4" w:rsidRDefault="00FF08D4" w:rsidP="002B2DA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B2DA4">
              <w:rPr>
                <w:b/>
                <w:color w:val="000000"/>
              </w:rPr>
              <w:t>Содержание учебного материала</w:t>
            </w:r>
          </w:p>
          <w:p w14:paraId="3CB4B9BD" w14:textId="77777777" w:rsidR="00FF08D4" w:rsidRPr="002B2DA4" w:rsidRDefault="00FF08D4" w:rsidP="002B2DA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</w:rPr>
            </w:pPr>
            <w:r w:rsidRPr="002B2DA4">
              <w:rPr>
                <w:color w:val="000000"/>
              </w:rPr>
              <w:t>НТП в последней трети ХХ в.  Нарастание кризисных явлений в социально-экономической и идейно-политической жизни СССР. Рост военно-промышленного комплекса. Ю. В. Андропов и начало формирования идеологии перемен. М.С. Горбачев и его окружение: курс на реформы.</w:t>
            </w:r>
          </w:p>
        </w:tc>
        <w:tc>
          <w:tcPr>
            <w:tcW w:w="993" w:type="dxa"/>
            <w:shd w:val="clear" w:color="auto" w:fill="auto"/>
          </w:tcPr>
          <w:p w14:paraId="7C465E80" w14:textId="77777777" w:rsidR="00FF08D4" w:rsidRPr="002B2DA4" w:rsidRDefault="00FF08D4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32A44259" w14:textId="77777777" w:rsidR="00FF08D4" w:rsidRPr="002B2DA4" w:rsidRDefault="00FF08D4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pacing w:val="-2"/>
              </w:rPr>
            </w:pPr>
            <w:r w:rsidRPr="002B2DA4">
              <w:rPr>
                <w:rFonts w:ascii="Calibri" w:hAnsi="Calibri"/>
                <w:color w:val="000000"/>
                <w:spacing w:val="-2"/>
                <w:sz w:val="22"/>
                <w:szCs w:val="22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2920EE5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02, ОК 03,</w:t>
            </w:r>
          </w:p>
          <w:p w14:paraId="18525ABC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 ОК 05, ОК 06</w:t>
            </w:r>
            <w:r w:rsidRPr="00750462">
              <w:rPr>
                <w:lang w:bidi="ru-RU"/>
              </w:rPr>
              <w:t xml:space="preserve">, </w:t>
            </w:r>
          </w:p>
          <w:p w14:paraId="2A6F9539" w14:textId="77777777" w:rsidR="00FF08D4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7FD8D4FA" w14:textId="77777777" w:rsidTr="002B2DA4">
        <w:trPr>
          <w:trHeight w:val="345"/>
        </w:trPr>
        <w:tc>
          <w:tcPr>
            <w:tcW w:w="3261" w:type="dxa"/>
            <w:shd w:val="clear" w:color="auto" w:fill="auto"/>
          </w:tcPr>
          <w:p w14:paraId="776E364D" w14:textId="77777777" w:rsidR="00FF08D4" w:rsidRPr="002B2DA4" w:rsidRDefault="00FF08D4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 xml:space="preserve">Тема 1.2 </w:t>
            </w:r>
          </w:p>
          <w:p w14:paraId="5A262DCB" w14:textId="77777777" w:rsidR="00FF08D4" w:rsidRPr="002B2DA4" w:rsidRDefault="00FF08D4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 xml:space="preserve"> Перестройка в СССР</w:t>
            </w:r>
          </w:p>
        </w:tc>
        <w:tc>
          <w:tcPr>
            <w:tcW w:w="7654" w:type="dxa"/>
            <w:shd w:val="clear" w:color="auto" w:fill="auto"/>
          </w:tcPr>
          <w:p w14:paraId="05B7AE79" w14:textId="77777777" w:rsidR="00FF08D4" w:rsidRPr="002B2DA4" w:rsidRDefault="00FF08D4" w:rsidP="002B2DA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-1"/>
              </w:rPr>
            </w:pPr>
            <w:r w:rsidRPr="002B2DA4">
              <w:rPr>
                <w:b/>
              </w:rPr>
              <w:t>Содержание</w:t>
            </w:r>
            <w:r w:rsidRPr="002B2DA4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14:paraId="72AD16BF" w14:textId="77777777" w:rsidR="00FF08D4" w:rsidRPr="006D321A" w:rsidRDefault="00FF08D4" w:rsidP="002B2D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B2DA4">
              <w:rPr>
                <w:color w:val="000000"/>
                <w:shd w:val="clear" w:color="auto" w:fill="FFFFFF"/>
              </w:rPr>
              <w:t>Причины реформ М.С. Горбачева. Содержание перестройки. Движущие силы. Готовность общества к переменам. Прагматизм и идеализм. Изменения в право</w:t>
            </w:r>
            <w:r w:rsidRPr="002B2DA4">
              <w:rPr>
                <w:color w:val="000000"/>
                <w:shd w:val="clear" w:color="auto" w:fill="FFFFFF"/>
              </w:rPr>
              <w:softHyphen/>
              <w:t>вой и государственной системе.</w:t>
            </w:r>
          </w:p>
        </w:tc>
        <w:tc>
          <w:tcPr>
            <w:tcW w:w="993" w:type="dxa"/>
            <w:shd w:val="clear" w:color="auto" w:fill="auto"/>
          </w:tcPr>
          <w:p w14:paraId="754E7F77" w14:textId="77777777" w:rsidR="00FF08D4" w:rsidRPr="002B2DA4" w:rsidRDefault="00FF08D4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5F7CEF97" w14:textId="77777777" w:rsidR="00FF08D4" w:rsidRPr="002B2DA4" w:rsidRDefault="00FF08D4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57005B55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02, ОК 03,</w:t>
            </w:r>
          </w:p>
          <w:p w14:paraId="43BC9FCC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 ОК 05, ОК 06</w:t>
            </w:r>
            <w:r w:rsidRPr="00750462">
              <w:rPr>
                <w:lang w:bidi="ru-RU"/>
              </w:rPr>
              <w:t>,</w:t>
            </w:r>
          </w:p>
          <w:p w14:paraId="364B3FBC" w14:textId="77777777" w:rsidR="00FF08D4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750462">
              <w:rPr>
                <w:lang w:bidi="ru-RU"/>
              </w:rPr>
              <w:t xml:space="preserve"> ОК 09</w:t>
            </w:r>
          </w:p>
        </w:tc>
      </w:tr>
      <w:tr w:rsidR="002B2DA4" w:rsidRPr="00004096" w14:paraId="5684742B" w14:textId="77777777" w:rsidTr="002B2DA4">
        <w:trPr>
          <w:trHeight w:val="192"/>
        </w:trPr>
        <w:tc>
          <w:tcPr>
            <w:tcW w:w="3261" w:type="dxa"/>
            <w:vMerge w:val="restart"/>
            <w:shd w:val="clear" w:color="auto" w:fill="auto"/>
          </w:tcPr>
          <w:p w14:paraId="3C6F782D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 xml:space="preserve">Тема 1.3 </w:t>
            </w:r>
          </w:p>
          <w:p w14:paraId="1B622BD8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132B9F">
              <w:t>Советская культура в годы  перестройки</w:t>
            </w:r>
          </w:p>
          <w:p w14:paraId="2038BA9D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000000"/>
                <w:spacing w:val="-2"/>
              </w:rPr>
            </w:pPr>
          </w:p>
          <w:p w14:paraId="3B5BD4E7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  <w:tc>
          <w:tcPr>
            <w:tcW w:w="7654" w:type="dxa"/>
            <w:shd w:val="clear" w:color="auto" w:fill="auto"/>
          </w:tcPr>
          <w:p w14:paraId="4D0380C7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-1"/>
              </w:rPr>
            </w:pPr>
            <w:r w:rsidRPr="002B2DA4">
              <w:rPr>
                <w:b/>
              </w:rPr>
              <w:t>Содержание</w:t>
            </w:r>
            <w:r w:rsidRPr="002B2DA4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14:paraId="1A702A7C" w14:textId="77777777" w:rsidR="00B51731" w:rsidRPr="006D321A" w:rsidRDefault="00B51731" w:rsidP="002B2DA4">
            <w:pPr>
              <w:widowControl w:val="0"/>
              <w:autoSpaceDE w:val="0"/>
              <w:autoSpaceDN w:val="0"/>
              <w:adjustRightInd w:val="0"/>
            </w:pPr>
            <w:r w:rsidRPr="002B2DA4">
              <w:rPr>
                <w:color w:val="000000"/>
                <w:shd w:val="clear" w:color="auto" w:fill="FFFFFF"/>
              </w:rPr>
              <w:t>Советская культура в годы перестройки. Новые ориентиры. Литература. Наука. Роль СМИ</w:t>
            </w:r>
          </w:p>
        </w:tc>
        <w:tc>
          <w:tcPr>
            <w:tcW w:w="993" w:type="dxa"/>
            <w:shd w:val="clear" w:color="auto" w:fill="auto"/>
          </w:tcPr>
          <w:p w14:paraId="5C1AA8DE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05CD33FA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2C4FC3CE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0B178257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1FF0088B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22CC93E2" w14:textId="77777777" w:rsidTr="002B2DA4">
        <w:trPr>
          <w:trHeight w:val="192"/>
        </w:trPr>
        <w:tc>
          <w:tcPr>
            <w:tcW w:w="3261" w:type="dxa"/>
            <w:vMerge/>
            <w:shd w:val="clear" w:color="auto" w:fill="auto"/>
          </w:tcPr>
          <w:p w14:paraId="32696DE3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000000"/>
                <w:spacing w:val="-2"/>
              </w:rPr>
            </w:pPr>
          </w:p>
        </w:tc>
        <w:tc>
          <w:tcPr>
            <w:tcW w:w="7654" w:type="dxa"/>
            <w:shd w:val="clear" w:color="auto" w:fill="auto"/>
          </w:tcPr>
          <w:p w14:paraId="11A97642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B2DA4">
              <w:rPr>
                <w:b/>
                <w:color w:val="000000"/>
                <w:spacing w:val="-1"/>
              </w:rPr>
              <w:t xml:space="preserve">Самостоятельная работа </w:t>
            </w:r>
            <w:r w:rsidRPr="002B2DA4">
              <w:rPr>
                <w:b/>
                <w:color w:val="000000"/>
              </w:rPr>
              <w:t xml:space="preserve">обучающихся </w:t>
            </w:r>
          </w:p>
          <w:p w14:paraId="2D2A7ED2" w14:textId="77777777" w:rsidR="00B51731" w:rsidRPr="002B2DA4" w:rsidRDefault="00B51731" w:rsidP="002B2DA4">
            <w:pPr>
              <w:widowControl w:val="0"/>
              <w:jc w:val="both"/>
              <w:rPr>
                <w:color w:val="000000"/>
              </w:rPr>
            </w:pPr>
            <w:r w:rsidRPr="002B2DA4">
              <w:rPr>
                <w:color w:val="000000"/>
              </w:rPr>
              <w:t>Сообщения (по выбору):</w:t>
            </w:r>
          </w:p>
          <w:p w14:paraId="525004A5" w14:textId="77777777" w:rsidR="00B51731" w:rsidRPr="002B2DA4" w:rsidRDefault="00B51731" w:rsidP="002B2DA4">
            <w:pPr>
              <w:widowControl w:val="0"/>
              <w:jc w:val="both"/>
              <w:rPr>
                <w:color w:val="000000"/>
              </w:rPr>
            </w:pPr>
            <w:r w:rsidRPr="002B2DA4">
              <w:rPr>
                <w:color w:val="000000"/>
              </w:rPr>
              <w:t xml:space="preserve"> 1. М. Цветаева                                               2. М. Булгаков</w:t>
            </w:r>
          </w:p>
          <w:p w14:paraId="62CF1D48" w14:textId="77777777" w:rsidR="00B51731" w:rsidRPr="002B2DA4" w:rsidRDefault="00B51731" w:rsidP="002B2DA4">
            <w:pPr>
              <w:widowControl w:val="0"/>
              <w:jc w:val="both"/>
              <w:rPr>
                <w:color w:val="000000"/>
              </w:rPr>
            </w:pPr>
            <w:r w:rsidRPr="002B2DA4">
              <w:rPr>
                <w:color w:val="000000"/>
              </w:rPr>
              <w:t xml:space="preserve"> 3. А. Ахматова                                              </w:t>
            </w:r>
            <w:r w:rsidRPr="006D321A">
              <w:t>4. А. Солженицын</w:t>
            </w:r>
          </w:p>
        </w:tc>
        <w:tc>
          <w:tcPr>
            <w:tcW w:w="993" w:type="dxa"/>
            <w:shd w:val="clear" w:color="auto" w:fill="auto"/>
          </w:tcPr>
          <w:p w14:paraId="3EA35036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 xml:space="preserve">           1</w:t>
            </w:r>
          </w:p>
        </w:tc>
        <w:tc>
          <w:tcPr>
            <w:tcW w:w="1417" w:type="dxa"/>
            <w:shd w:val="clear" w:color="auto" w:fill="auto"/>
          </w:tcPr>
          <w:p w14:paraId="1A490787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3</w:t>
            </w: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7EB28CB2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</w:p>
        </w:tc>
      </w:tr>
      <w:tr w:rsidR="002B2DA4" w:rsidRPr="00004096" w14:paraId="7E506627" w14:textId="77777777" w:rsidTr="002B2DA4">
        <w:trPr>
          <w:trHeight w:val="192"/>
        </w:trPr>
        <w:tc>
          <w:tcPr>
            <w:tcW w:w="3261" w:type="dxa"/>
            <w:shd w:val="clear" w:color="auto" w:fill="auto"/>
          </w:tcPr>
          <w:p w14:paraId="1D520B76" w14:textId="77777777" w:rsidR="00FF08D4" w:rsidRPr="002B2DA4" w:rsidRDefault="00FF08D4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 xml:space="preserve">Тема 1.4    </w:t>
            </w:r>
          </w:p>
          <w:p w14:paraId="6F8E76D8" w14:textId="77777777" w:rsidR="00FF08D4" w:rsidRPr="002B2DA4" w:rsidRDefault="00FF08D4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Реформа политической системы.</w:t>
            </w:r>
          </w:p>
          <w:p w14:paraId="47723986" w14:textId="77777777" w:rsidR="00FF08D4" w:rsidRPr="002B2DA4" w:rsidRDefault="00FF08D4" w:rsidP="002B2DA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000000"/>
                <w:spacing w:val="-2"/>
              </w:rPr>
            </w:pPr>
          </w:p>
        </w:tc>
        <w:tc>
          <w:tcPr>
            <w:tcW w:w="7654" w:type="dxa"/>
            <w:shd w:val="clear" w:color="auto" w:fill="auto"/>
          </w:tcPr>
          <w:p w14:paraId="0415A9AB" w14:textId="77777777" w:rsidR="00FF08D4" w:rsidRPr="002B2DA4" w:rsidRDefault="00FF08D4" w:rsidP="002B2DA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-1"/>
              </w:rPr>
            </w:pPr>
            <w:r w:rsidRPr="002B2DA4">
              <w:rPr>
                <w:b/>
                <w:color w:val="000000"/>
                <w:spacing w:val="-1"/>
              </w:rPr>
              <w:lastRenderedPageBreak/>
              <w:t>Содержание учебного материала</w:t>
            </w:r>
          </w:p>
          <w:p w14:paraId="4E1AAC62" w14:textId="77777777" w:rsidR="00FF08D4" w:rsidRPr="002B2DA4" w:rsidRDefault="00FF08D4" w:rsidP="002B2DA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pacing w:val="-1"/>
              </w:rPr>
            </w:pPr>
            <w:r w:rsidRPr="002B2DA4">
              <w:rPr>
                <w:color w:val="000000"/>
                <w:spacing w:val="-1"/>
              </w:rPr>
              <w:t xml:space="preserve">Начало демократизации советской политической системы. Конституционная реформа 1988 – 1991 г.  1 съезд народных депутатов </w:t>
            </w:r>
            <w:r w:rsidRPr="002B2DA4">
              <w:rPr>
                <w:color w:val="000000"/>
                <w:spacing w:val="-1"/>
              </w:rPr>
              <w:lastRenderedPageBreak/>
              <w:t>СССР и его значение. Введение должности президента СССР. Формирование многопартийности.  Раскол В КПСС.</w:t>
            </w:r>
          </w:p>
        </w:tc>
        <w:tc>
          <w:tcPr>
            <w:tcW w:w="993" w:type="dxa"/>
            <w:shd w:val="clear" w:color="auto" w:fill="auto"/>
          </w:tcPr>
          <w:p w14:paraId="70540C55" w14:textId="77777777" w:rsidR="00FF08D4" w:rsidRPr="002B2DA4" w:rsidRDefault="00FF08D4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lastRenderedPageBreak/>
              <w:t>1</w:t>
            </w:r>
          </w:p>
        </w:tc>
        <w:tc>
          <w:tcPr>
            <w:tcW w:w="1417" w:type="dxa"/>
            <w:shd w:val="clear" w:color="auto" w:fill="auto"/>
          </w:tcPr>
          <w:p w14:paraId="636A05D3" w14:textId="77777777" w:rsidR="00FF08D4" w:rsidRPr="002B2DA4" w:rsidRDefault="00FF08D4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56E4DAF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23A73135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601770D4" w14:textId="77777777" w:rsidR="00FF08D4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1927DC8E" w14:textId="77777777" w:rsidTr="002B2DA4">
        <w:trPr>
          <w:trHeight w:val="1412"/>
        </w:trPr>
        <w:tc>
          <w:tcPr>
            <w:tcW w:w="3261" w:type="dxa"/>
            <w:vMerge w:val="restart"/>
            <w:shd w:val="clear" w:color="auto" w:fill="auto"/>
          </w:tcPr>
          <w:p w14:paraId="6D6BF102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lastRenderedPageBreak/>
              <w:t xml:space="preserve">Тема 1.5  </w:t>
            </w:r>
          </w:p>
          <w:p w14:paraId="6109C9E4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hd w:val="clear" w:color="auto" w:fill="FFFFFF"/>
              </w:rPr>
              <w:t>Новое политическое мышление.</w:t>
            </w:r>
          </w:p>
          <w:p w14:paraId="4F932CE2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000000"/>
                <w:spacing w:val="-2"/>
              </w:rPr>
            </w:pPr>
          </w:p>
          <w:p w14:paraId="5C2DBA02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000000"/>
                <w:spacing w:val="-2"/>
              </w:rPr>
            </w:pPr>
          </w:p>
          <w:p w14:paraId="6145CBBF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000000"/>
                <w:spacing w:val="-2"/>
              </w:rPr>
            </w:pPr>
          </w:p>
        </w:tc>
        <w:tc>
          <w:tcPr>
            <w:tcW w:w="7654" w:type="dxa"/>
            <w:shd w:val="clear" w:color="auto" w:fill="auto"/>
          </w:tcPr>
          <w:p w14:paraId="4DA6433D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-1"/>
              </w:rPr>
            </w:pPr>
            <w:r w:rsidRPr="002B2DA4">
              <w:rPr>
                <w:b/>
              </w:rPr>
              <w:t>Содержание</w:t>
            </w:r>
            <w:r w:rsidRPr="002B2DA4">
              <w:rPr>
                <w:b/>
                <w:color w:val="000000"/>
                <w:spacing w:val="-1"/>
              </w:rPr>
              <w:t xml:space="preserve"> учебного материала </w:t>
            </w:r>
          </w:p>
          <w:p w14:paraId="7E6E67BA" w14:textId="77777777" w:rsidR="00B51731" w:rsidRPr="006D321A" w:rsidRDefault="00B51731" w:rsidP="002B2DA4">
            <w:pPr>
              <w:widowControl w:val="0"/>
              <w:autoSpaceDE w:val="0"/>
              <w:autoSpaceDN w:val="0"/>
              <w:adjustRightInd w:val="0"/>
            </w:pPr>
            <w:r w:rsidRPr="002B2DA4">
              <w:rPr>
                <w:color w:val="000000"/>
                <w:shd w:val="clear" w:color="auto" w:fill="FFFFFF"/>
              </w:rPr>
              <w:t>«Новое мышление». СССР в системе международных отношений в 80 - 90-е го</w:t>
            </w:r>
            <w:r w:rsidRPr="002B2DA4">
              <w:rPr>
                <w:color w:val="000000"/>
                <w:shd w:val="clear" w:color="auto" w:fill="FFFFFF"/>
              </w:rPr>
              <w:softHyphen/>
              <w:t>ды ХХ века Окончание «холодной войны». Сближение с США и Западной Ев</w:t>
            </w:r>
            <w:r w:rsidRPr="002B2DA4">
              <w:rPr>
                <w:color w:val="000000"/>
                <w:shd w:val="clear" w:color="auto" w:fill="FFFFFF"/>
              </w:rPr>
              <w:softHyphen/>
              <w:t>ропой. Бархатные революции. Распад социалистического лагеря. Окончание войны в Афганистане. Конец биполярного мира.</w:t>
            </w:r>
          </w:p>
        </w:tc>
        <w:tc>
          <w:tcPr>
            <w:tcW w:w="993" w:type="dxa"/>
            <w:shd w:val="clear" w:color="auto" w:fill="auto"/>
          </w:tcPr>
          <w:p w14:paraId="6C8E5257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2AF9B28B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4843375E" w14:textId="77777777" w:rsidR="00B51731" w:rsidRPr="002B2DA4" w:rsidRDefault="00B51731" w:rsidP="004C703C">
            <w:pPr>
              <w:rPr>
                <w:bCs/>
                <w:color w:val="000000"/>
                <w:spacing w:val="-2"/>
              </w:rPr>
            </w:pPr>
          </w:p>
          <w:p w14:paraId="55AFE5D1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58106681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08394C11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3C831FF2" w14:textId="77777777" w:rsidTr="002B2DA4">
        <w:trPr>
          <w:trHeight w:val="555"/>
        </w:trPr>
        <w:tc>
          <w:tcPr>
            <w:tcW w:w="3261" w:type="dxa"/>
            <w:vMerge/>
            <w:shd w:val="clear" w:color="auto" w:fill="auto"/>
          </w:tcPr>
          <w:p w14:paraId="2944E5CA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000000"/>
                <w:spacing w:val="-2"/>
              </w:rPr>
            </w:pPr>
          </w:p>
        </w:tc>
        <w:tc>
          <w:tcPr>
            <w:tcW w:w="7654" w:type="dxa"/>
            <w:shd w:val="clear" w:color="auto" w:fill="auto"/>
          </w:tcPr>
          <w:p w14:paraId="533044AF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B2DA4">
              <w:rPr>
                <w:b/>
                <w:color w:val="000000"/>
                <w:spacing w:val="-1"/>
              </w:rPr>
              <w:t>Практическое занятие № 1</w:t>
            </w:r>
          </w:p>
          <w:p w14:paraId="7DC7C04B" w14:textId="77777777" w:rsidR="00B51731" w:rsidRPr="006D321A" w:rsidRDefault="00B51731" w:rsidP="002B2DA4">
            <w:pPr>
              <w:widowControl w:val="0"/>
              <w:autoSpaceDE w:val="0"/>
              <w:autoSpaceDN w:val="0"/>
              <w:adjustRightInd w:val="0"/>
            </w:pPr>
            <w:r>
              <w:t xml:space="preserve"> Перестройка в СССР</w:t>
            </w:r>
          </w:p>
        </w:tc>
        <w:tc>
          <w:tcPr>
            <w:tcW w:w="993" w:type="dxa"/>
            <w:shd w:val="clear" w:color="auto" w:fill="auto"/>
          </w:tcPr>
          <w:p w14:paraId="7328EB76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03DE1591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79EE0D5A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</w:p>
        </w:tc>
      </w:tr>
      <w:tr w:rsidR="002B2DA4" w:rsidRPr="00004096" w14:paraId="6872609A" w14:textId="77777777" w:rsidTr="002B2DA4">
        <w:trPr>
          <w:trHeight w:val="1058"/>
        </w:trPr>
        <w:tc>
          <w:tcPr>
            <w:tcW w:w="3261" w:type="dxa"/>
            <w:vMerge/>
            <w:shd w:val="clear" w:color="auto" w:fill="auto"/>
          </w:tcPr>
          <w:p w14:paraId="0D6D5046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000000"/>
                <w:spacing w:val="-2"/>
              </w:rPr>
            </w:pPr>
          </w:p>
        </w:tc>
        <w:tc>
          <w:tcPr>
            <w:tcW w:w="7654" w:type="dxa"/>
            <w:shd w:val="clear" w:color="auto" w:fill="auto"/>
          </w:tcPr>
          <w:p w14:paraId="35AD3A3D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hd w:val="clear" w:color="auto" w:fill="FFFFFF"/>
              </w:rPr>
            </w:pPr>
            <w:r w:rsidRPr="002B2DA4">
              <w:rPr>
                <w:b/>
                <w:color w:val="000000"/>
                <w:shd w:val="clear" w:color="auto" w:fill="FFFFFF"/>
              </w:rPr>
              <w:t>Самостоятельная работа обучающихся</w:t>
            </w:r>
          </w:p>
          <w:p w14:paraId="51A00176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2B2DA4">
              <w:rPr>
                <w:color w:val="000000"/>
                <w:shd w:val="clear" w:color="auto" w:fill="FFFFFF"/>
              </w:rPr>
              <w:t>Сообщения (по выбору):</w:t>
            </w:r>
            <w:r w:rsidRPr="006D321A">
              <w:t xml:space="preserve"> </w:t>
            </w:r>
            <w:r>
              <w:t xml:space="preserve">1. </w:t>
            </w:r>
            <w:r w:rsidRPr="006D321A">
              <w:t>Война в Афганистане</w:t>
            </w:r>
          </w:p>
          <w:p w14:paraId="0264FAC4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t>2.</w:t>
            </w:r>
            <w:r w:rsidRPr="006D321A">
              <w:t xml:space="preserve"> «Холодная война» - история противостояния СССР и США</w:t>
            </w:r>
          </w:p>
        </w:tc>
        <w:tc>
          <w:tcPr>
            <w:tcW w:w="993" w:type="dxa"/>
            <w:shd w:val="clear" w:color="auto" w:fill="auto"/>
          </w:tcPr>
          <w:p w14:paraId="76F4DE15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 xml:space="preserve">            1</w:t>
            </w:r>
          </w:p>
        </w:tc>
        <w:tc>
          <w:tcPr>
            <w:tcW w:w="1417" w:type="dxa"/>
            <w:shd w:val="clear" w:color="auto" w:fill="auto"/>
          </w:tcPr>
          <w:p w14:paraId="2AF8C444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3</w:t>
            </w:r>
          </w:p>
          <w:p w14:paraId="248E4031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00416954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</w:p>
        </w:tc>
      </w:tr>
      <w:tr w:rsidR="002B2DA4" w:rsidRPr="00004096" w14:paraId="1EC88056" w14:textId="77777777" w:rsidTr="002B2DA4">
        <w:trPr>
          <w:trHeight w:val="1995"/>
        </w:trPr>
        <w:tc>
          <w:tcPr>
            <w:tcW w:w="3261" w:type="dxa"/>
            <w:vMerge w:val="restart"/>
            <w:shd w:val="clear" w:color="auto" w:fill="auto"/>
          </w:tcPr>
          <w:p w14:paraId="06F0F0C8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</w:pPr>
            <w:r>
              <w:t>Тема 1.6</w:t>
            </w:r>
            <w:r w:rsidRPr="00EB45A9">
              <w:t xml:space="preserve"> </w:t>
            </w:r>
          </w:p>
          <w:p w14:paraId="6451DBAE" w14:textId="77777777" w:rsidR="00B51731" w:rsidRPr="006D321A" w:rsidRDefault="00B51731" w:rsidP="002B2DA4">
            <w:pPr>
              <w:widowControl w:val="0"/>
              <w:autoSpaceDE w:val="0"/>
              <w:autoSpaceDN w:val="0"/>
              <w:adjustRightInd w:val="0"/>
            </w:pPr>
            <w:r w:rsidRPr="006D321A">
              <w:t>Крушение коммунистических режимов в Восточной Европе и становление демократии.</w:t>
            </w:r>
          </w:p>
          <w:p w14:paraId="336596CD" w14:textId="77777777" w:rsidR="00B51731" w:rsidRPr="006D321A" w:rsidRDefault="00B51731" w:rsidP="002B2DA4">
            <w:pPr>
              <w:widowControl w:val="0"/>
              <w:autoSpaceDE w:val="0"/>
              <w:autoSpaceDN w:val="0"/>
              <w:adjustRightInd w:val="0"/>
            </w:pPr>
          </w:p>
          <w:p w14:paraId="5B570239" w14:textId="77777777" w:rsidR="00B51731" w:rsidRPr="006D321A" w:rsidRDefault="00B51731" w:rsidP="002B2DA4">
            <w:pPr>
              <w:widowControl w:val="0"/>
              <w:autoSpaceDE w:val="0"/>
              <w:autoSpaceDN w:val="0"/>
              <w:adjustRightInd w:val="0"/>
            </w:pPr>
          </w:p>
          <w:p w14:paraId="33FD370C" w14:textId="77777777" w:rsidR="00B51731" w:rsidRPr="006D321A" w:rsidRDefault="00B51731" w:rsidP="002B2DA4">
            <w:pPr>
              <w:widowControl w:val="0"/>
              <w:autoSpaceDE w:val="0"/>
              <w:autoSpaceDN w:val="0"/>
              <w:adjustRightInd w:val="0"/>
            </w:pPr>
          </w:p>
          <w:p w14:paraId="1435A83F" w14:textId="77777777" w:rsidR="00B51731" w:rsidRPr="006D321A" w:rsidRDefault="00B51731" w:rsidP="002B2DA4">
            <w:pPr>
              <w:widowControl w:val="0"/>
              <w:autoSpaceDE w:val="0"/>
              <w:autoSpaceDN w:val="0"/>
              <w:adjustRightInd w:val="0"/>
            </w:pPr>
          </w:p>
          <w:p w14:paraId="6984270A" w14:textId="77777777" w:rsidR="00B51731" w:rsidRPr="006D321A" w:rsidRDefault="00B51731" w:rsidP="002B2DA4">
            <w:pPr>
              <w:widowControl w:val="0"/>
              <w:autoSpaceDE w:val="0"/>
              <w:autoSpaceDN w:val="0"/>
              <w:adjustRightInd w:val="0"/>
            </w:pPr>
          </w:p>
          <w:p w14:paraId="0DDAA6A4" w14:textId="77777777" w:rsidR="00B51731" w:rsidRPr="006D321A" w:rsidRDefault="00B51731" w:rsidP="002B2DA4">
            <w:pPr>
              <w:widowControl w:val="0"/>
              <w:spacing w:line="322" w:lineRule="exact"/>
              <w:jc w:val="both"/>
            </w:pPr>
          </w:p>
        </w:tc>
        <w:tc>
          <w:tcPr>
            <w:tcW w:w="7654" w:type="dxa"/>
            <w:shd w:val="clear" w:color="auto" w:fill="auto"/>
          </w:tcPr>
          <w:p w14:paraId="1837ACA9" w14:textId="77777777" w:rsidR="00B51731" w:rsidRPr="002B2DA4" w:rsidRDefault="00B51731" w:rsidP="002B2DA4">
            <w:pPr>
              <w:widowControl w:val="0"/>
              <w:jc w:val="both"/>
              <w:rPr>
                <w:b/>
                <w:color w:val="000000"/>
              </w:rPr>
            </w:pPr>
            <w:r w:rsidRPr="002B2DA4">
              <w:rPr>
                <w:b/>
                <w:color w:val="000000"/>
              </w:rPr>
              <w:t>Содержание учебного материала</w:t>
            </w:r>
          </w:p>
          <w:p w14:paraId="2AE78306" w14:textId="77777777" w:rsidR="00B51731" w:rsidRPr="002B2DA4" w:rsidRDefault="00B51731" w:rsidP="002B2DA4">
            <w:pPr>
              <w:widowControl w:val="0"/>
              <w:shd w:val="clear" w:color="auto" w:fill="FFFFFF"/>
              <w:spacing w:line="276" w:lineRule="auto"/>
              <w:ind w:firstLine="34"/>
              <w:rPr>
                <w:color w:val="000000"/>
              </w:rPr>
            </w:pPr>
            <w:r w:rsidRPr="002B2DA4">
              <w:rPr>
                <w:color w:val="000000"/>
              </w:rPr>
              <w:t>Общие черты коммунистических режимов. Крушение коммунистических режимов в Восточной Европе. «Бархатные революции». В конце ХХ - на</w:t>
            </w:r>
            <w:r w:rsidRPr="002B2DA4">
              <w:rPr>
                <w:color w:val="000000"/>
              </w:rPr>
              <w:softHyphen/>
              <w:t xml:space="preserve">чале </w:t>
            </w:r>
            <w:r w:rsidRPr="002B2DA4">
              <w:rPr>
                <w:color w:val="000000"/>
                <w:lang w:val="en-US"/>
              </w:rPr>
              <w:t>XXI</w:t>
            </w:r>
            <w:r w:rsidRPr="002B2DA4">
              <w:rPr>
                <w:color w:val="000000"/>
              </w:rPr>
              <w:t xml:space="preserve"> веков страны восточной Европы перешли от коммунистического тоталитаризма к парламентаризму, а государственно-правовые отношения в них стали стро</w:t>
            </w:r>
            <w:r w:rsidRPr="002B2DA4">
              <w:rPr>
                <w:color w:val="000000"/>
              </w:rPr>
              <w:softHyphen/>
              <w:t>иться на демократических принципах.</w:t>
            </w:r>
          </w:p>
        </w:tc>
        <w:tc>
          <w:tcPr>
            <w:tcW w:w="993" w:type="dxa"/>
            <w:shd w:val="clear" w:color="auto" w:fill="auto"/>
          </w:tcPr>
          <w:p w14:paraId="0E9A366E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4D26C4BF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6356A25C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0D9F8E7F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3D2A6744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1DCA8910" w14:textId="77777777" w:rsidTr="002B2DA4">
        <w:trPr>
          <w:trHeight w:val="535"/>
        </w:trPr>
        <w:tc>
          <w:tcPr>
            <w:tcW w:w="3261" w:type="dxa"/>
            <w:vMerge/>
            <w:shd w:val="clear" w:color="auto" w:fill="auto"/>
          </w:tcPr>
          <w:p w14:paraId="0CF0148C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54" w:type="dxa"/>
            <w:shd w:val="clear" w:color="auto" w:fill="auto"/>
          </w:tcPr>
          <w:p w14:paraId="71510643" w14:textId="77777777" w:rsidR="00B51731" w:rsidRPr="002B2DA4" w:rsidRDefault="00B51731" w:rsidP="002B2DA4">
            <w:pPr>
              <w:widowControl w:val="0"/>
              <w:shd w:val="clear" w:color="auto" w:fill="FFFFFF"/>
              <w:ind w:firstLine="34"/>
              <w:rPr>
                <w:b/>
                <w:color w:val="000000"/>
              </w:rPr>
            </w:pPr>
            <w:r w:rsidRPr="002B2DA4">
              <w:rPr>
                <w:b/>
                <w:color w:val="000000"/>
              </w:rPr>
              <w:t>Практическое занятие № 2</w:t>
            </w:r>
            <w:r>
              <w:t xml:space="preserve">                                                                                </w:t>
            </w:r>
            <w:r w:rsidRPr="002B2DA4">
              <w:rPr>
                <w:color w:val="000000"/>
              </w:rPr>
              <w:t>Политические события в Восточной Европе во второй половине 80-х гг.</w:t>
            </w:r>
          </w:p>
        </w:tc>
        <w:tc>
          <w:tcPr>
            <w:tcW w:w="993" w:type="dxa"/>
            <w:shd w:val="clear" w:color="auto" w:fill="auto"/>
          </w:tcPr>
          <w:p w14:paraId="4C6A3C83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22A05751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7C427D36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</w:p>
        </w:tc>
      </w:tr>
      <w:tr w:rsidR="002B2DA4" w:rsidRPr="00004096" w14:paraId="6CAE4DFA" w14:textId="77777777" w:rsidTr="002B2DA4">
        <w:trPr>
          <w:trHeight w:val="796"/>
        </w:trPr>
        <w:tc>
          <w:tcPr>
            <w:tcW w:w="3261" w:type="dxa"/>
            <w:vMerge/>
            <w:shd w:val="clear" w:color="auto" w:fill="auto"/>
          </w:tcPr>
          <w:p w14:paraId="7DF8FBCE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54" w:type="dxa"/>
            <w:shd w:val="clear" w:color="auto" w:fill="auto"/>
          </w:tcPr>
          <w:p w14:paraId="53E11B99" w14:textId="77777777" w:rsidR="00B51731" w:rsidRPr="002B2DA4" w:rsidRDefault="00B51731" w:rsidP="002B2DA4">
            <w:pPr>
              <w:widowControl w:val="0"/>
              <w:shd w:val="clear" w:color="auto" w:fill="FFFFFF"/>
              <w:spacing w:line="322" w:lineRule="exact"/>
              <w:ind w:hanging="360"/>
              <w:rPr>
                <w:b/>
              </w:rPr>
            </w:pPr>
            <w:r w:rsidRPr="002B2DA4">
              <w:rPr>
                <w:b/>
                <w:color w:val="000000"/>
              </w:rPr>
              <w:t xml:space="preserve">П  </w:t>
            </w:r>
            <w:r w:rsidRPr="002B2DA4">
              <w:rPr>
                <w:b/>
                <w:color w:val="000000"/>
                <w:spacing w:val="-1"/>
              </w:rPr>
              <w:t xml:space="preserve">Самостоятельная работа </w:t>
            </w:r>
            <w:r w:rsidRPr="002B2DA4">
              <w:rPr>
                <w:b/>
                <w:color w:val="000000"/>
              </w:rPr>
              <w:t>обучающихся</w:t>
            </w:r>
          </w:p>
          <w:p w14:paraId="7DECAFE5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D321A">
              <w:t>Сообщение: Социально-политическое и экономическое развитие одной из стран Восточной Европы.</w:t>
            </w:r>
          </w:p>
        </w:tc>
        <w:tc>
          <w:tcPr>
            <w:tcW w:w="993" w:type="dxa"/>
            <w:shd w:val="clear" w:color="auto" w:fill="auto"/>
          </w:tcPr>
          <w:p w14:paraId="7C24D2EF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2BBD06A6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3</w:t>
            </w: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0DB4D078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</w:p>
        </w:tc>
      </w:tr>
      <w:tr w:rsidR="002B2DA4" w:rsidRPr="00004096" w14:paraId="467B0539" w14:textId="77777777" w:rsidTr="002B2DA4">
        <w:trPr>
          <w:trHeight w:val="796"/>
        </w:trPr>
        <w:tc>
          <w:tcPr>
            <w:tcW w:w="3261" w:type="dxa"/>
            <w:shd w:val="clear" w:color="auto" w:fill="auto"/>
          </w:tcPr>
          <w:p w14:paraId="75F26D79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 w:bidi="ru-RU"/>
              </w:rPr>
            </w:pPr>
            <w:r w:rsidRPr="002B2DA4">
              <w:rPr>
                <w:rFonts w:eastAsia="Calibri"/>
                <w:lang w:eastAsia="en-US" w:bidi="ru-RU"/>
              </w:rPr>
              <w:t>Тема 1.7</w:t>
            </w:r>
          </w:p>
          <w:p w14:paraId="705EAC52" w14:textId="77777777" w:rsidR="00CB4EEE" w:rsidRDefault="00CB4EEE" w:rsidP="002B2DA4">
            <w:pPr>
              <w:widowControl w:val="0"/>
              <w:autoSpaceDE w:val="0"/>
              <w:autoSpaceDN w:val="0"/>
              <w:adjustRightInd w:val="0"/>
            </w:pPr>
            <w:r w:rsidRPr="002B2DA4">
              <w:rPr>
                <w:rFonts w:eastAsia="Calibri"/>
                <w:lang w:eastAsia="en-US" w:bidi="ru-RU"/>
              </w:rPr>
              <w:t xml:space="preserve"> Отражение событий в Восточной Европе на дезинтеграционных про</w:t>
            </w:r>
            <w:r w:rsidRPr="002B2DA4">
              <w:rPr>
                <w:rFonts w:eastAsia="Calibri"/>
                <w:lang w:eastAsia="en-US" w:bidi="ru-RU"/>
              </w:rPr>
              <w:softHyphen/>
              <w:t>цессах в СССР.</w:t>
            </w:r>
          </w:p>
        </w:tc>
        <w:tc>
          <w:tcPr>
            <w:tcW w:w="7654" w:type="dxa"/>
            <w:shd w:val="clear" w:color="auto" w:fill="auto"/>
          </w:tcPr>
          <w:p w14:paraId="7B05BF3F" w14:textId="77777777" w:rsidR="00CB4EEE" w:rsidRPr="002B2DA4" w:rsidRDefault="00CB4EEE" w:rsidP="00230CB7">
            <w:pPr>
              <w:rPr>
                <w:b/>
              </w:rPr>
            </w:pPr>
            <w:r w:rsidRPr="002B2DA4">
              <w:rPr>
                <w:b/>
              </w:rPr>
              <w:t>Содержание учебного материала</w:t>
            </w:r>
          </w:p>
          <w:p w14:paraId="2686BEA9" w14:textId="77777777" w:rsidR="00CB4EEE" w:rsidRPr="00230CB7" w:rsidRDefault="00CB4EEE" w:rsidP="00230CB7">
            <w:r w:rsidRPr="006B113E">
              <w:t>Причины кризиса социалистической системы. Демократические революции в странах Восточной Европе.</w:t>
            </w:r>
            <w:r>
              <w:t xml:space="preserve"> </w:t>
            </w:r>
            <w:r w:rsidRPr="006B113E">
              <w:t>Отношение советского руководства к «бархатным революциям».</w:t>
            </w:r>
          </w:p>
        </w:tc>
        <w:tc>
          <w:tcPr>
            <w:tcW w:w="993" w:type="dxa"/>
            <w:shd w:val="clear" w:color="auto" w:fill="auto"/>
          </w:tcPr>
          <w:p w14:paraId="1A4D2D18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1DC7A113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E7B27F4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25B86B26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2EF34A6D" w14:textId="77777777" w:rsidR="00CB4EEE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21986F9F" w14:textId="77777777" w:rsidTr="002B2DA4">
        <w:trPr>
          <w:trHeight w:val="450"/>
        </w:trPr>
        <w:tc>
          <w:tcPr>
            <w:tcW w:w="3261" w:type="dxa"/>
            <w:shd w:val="clear" w:color="auto" w:fill="auto"/>
          </w:tcPr>
          <w:p w14:paraId="78843C70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 xml:space="preserve">Тема 1.8  </w:t>
            </w:r>
          </w:p>
          <w:p w14:paraId="040F81A3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B2DA4">
              <w:rPr>
                <w:color w:val="000000"/>
                <w:spacing w:val="-2"/>
              </w:rPr>
              <w:t>Национальная политика.</w:t>
            </w:r>
          </w:p>
        </w:tc>
        <w:tc>
          <w:tcPr>
            <w:tcW w:w="7654" w:type="dxa"/>
            <w:shd w:val="clear" w:color="auto" w:fill="auto"/>
          </w:tcPr>
          <w:p w14:paraId="61ED01E3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B2DA4">
              <w:rPr>
                <w:b/>
                <w:color w:val="000000"/>
                <w:spacing w:val="-1"/>
              </w:rPr>
              <w:t xml:space="preserve"> Содержание учебного материала</w:t>
            </w:r>
          </w:p>
          <w:p w14:paraId="5C6E39BB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6D321A">
              <w:t xml:space="preserve">Кризис межнациональных отношений. Демократизация и подъем национальных движений. Противостояние между Союзным центром и </w:t>
            </w:r>
            <w:r w:rsidRPr="006D321A">
              <w:lastRenderedPageBreak/>
              <w:t>республиками. «Парад суверенитетов». Декларация о государственном суверенитете</w:t>
            </w:r>
          </w:p>
        </w:tc>
        <w:tc>
          <w:tcPr>
            <w:tcW w:w="993" w:type="dxa"/>
            <w:shd w:val="clear" w:color="auto" w:fill="auto"/>
          </w:tcPr>
          <w:p w14:paraId="0BA993BA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  <w:sz w:val="22"/>
                <w:szCs w:val="22"/>
              </w:rPr>
              <w:lastRenderedPageBreak/>
              <w:t>1</w:t>
            </w:r>
          </w:p>
        </w:tc>
        <w:tc>
          <w:tcPr>
            <w:tcW w:w="1417" w:type="dxa"/>
            <w:shd w:val="clear" w:color="auto" w:fill="auto"/>
          </w:tcPr>
          <w:p w14:paraId="0395036B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pacing w:val="-2"/>
              </w:rPr>
            </w:pPr>
            <w:r w:rsidRPr="002B2DA4">
              <w:rPr>
                <w:rFonts w:ascii="Calibri" w:hAnsi="Calibri"/>
                <w:color w:val="000000"/>
                <w:spacing w:val="-2"/>
                <w:sz w:val="22"/>
                <w:szCs w:val="22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6B0BFDF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45BD70A1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0F96A72F" w14:textId="77777777" w:rsidR="00CB4EEE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32B459E7" w14:textId="77777777" w:rsidTr="002B2DA4">
        <w:trPr>
          <w:trHeight w:val="825"/>
        </w:trPr>
        <w:tc>
          <w:tcPr>
            <w:tcW w:w="3261" w:type="dxa"/>
            <w:vMerge w:val="restart"/>
            <w:shd w:val="clear" w:color="auto" w:fill="auto"/>
          </w:tcPr>
          <w:p w14:paraId="6FFEED6B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lastRenderedPageBreak/>
              <w:t xml:space="preserve">Тема 1.9   </w:t>
            </w:r>
          </w:p>
          <w:p w14:paraId="21E706BA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Распад СССР.</w:t>
            </w:r>
          </w:p>
        </w:tc>
        <w:tc>
          <w:tcPr>
            <w:tcW w:w="7654" w:type="dxa"/>
            <w:shd w:val="clear" w:color="auto" w:fill="auto"/>
          </w:tcPr>
          <w:p w14:paraId="36F9D3EE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B2DA4">
              <w:rPr>
                <w:b/>
              </w:rPr>
              <w:t>Содержание</w:t>
            </w:r>
            <w:r w:rsidRPr="002B2DA4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14:paraId="29441A71" w14:textId="77777777" w:rsidR="00B51731" w:rsidRPr="006D321A" w:rsidRDefault="00B51731" w:rsidP="002B2DA4">
            <w:pPr>
              <w:widowControl w:val="0"/>
              <w:autoSpaceDE w:val="0"/>
              <w:autoSpaceDN w:val="0"/>
              <w:adjustRightInd w:val="0"/>
            </w:pPr>
            <w:r w:rsidRPr="002B2DA4">
              <w:rPr>
                <w:color w:val="000000"/>
                <w:shd w:val="clear" w:color="auto" w:fill="FFFFFF"/>
              </w:rPr>
              <w:t>Крах политики перестройки. Распад СССР: причины, объективные и субъектив</w:t>
            </w:r>
            <w:r w:rsidRPr="002B2DA4">
              <w:rPr>
                <w:color w:val="000000"/>
                <w:shd w:val="clear" w:color="auto" w:fill="FFFFFF"/>
              </w:rPr>
              <w:softHyphen/>
              <w:t>ные факторы, последствия.</w:t>
            </w:r>
          </w:p>
        </w:tc>
        <w:tc>
          <w:tcPr>
            <w:tcW w:w="993" w:type="dxa"/>
            <w:shd w:val="clear" w:color="auto" w:fill="auto"/>
          </w:tcPr>
          <w:p w14:paraId="34B737BE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73E253EE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4CBABE7B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332A599D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7ABCA935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755C0666" w14:textId="77777777" w:rsidTr="002B2DA4">
        <w:trPr>
          <w:trHeight w:val="573"/>
        </w:trPr>
        <w:tc>
          <w:tcPr>
            <w:tcW w:w="3261" w:type="dxa"/>
            <w:vMerge/>
            <w:shd w:val="clear" w:color="auto" w:fill="auto"/>
          </w:tcPr>
          <w:p w14:paraId="4BE9D24D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  <w:tc>
          <w:tcPr>
            <w:tcW w:w="7654" w:type="dxa"/>
            <w:shd w:val="clear" w:color="auto" w:fill="auto"/>
          </w:tcPr>
          <w:p w14:paraId="6435B694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B2DA4">
              <w:rPr>
                <w:b/>
              </w:rPr>
              <w:t>Практическое занятие №3</w:t>
            </w:r>
          </w:p>
          <w:p w14:paraId="7BAA271A" w14:textId="77777777" w:rsidR="00B51731" w:rsidRPr="002B2DA4" w:rsidRDefault="004C703C" w:rsidP="002B2DA4">
            <w:pPr>
              <w:widowControl w:val="0"/>
              <w:spacing w:line="322" w:lineRule="exact"/>
              <w:jc w:val="both"/>
              <w:rPr>
                <w:b/>
              </w:rPr>
            </w:pPr>
            <w:r w:rsidRPr="002B2DA4">
              <w:rPr>
                <w:color w:val="000000"/>
              </w:rPr>
              <w:t>Распад СССР.</w:t>
            </w:r>
          </w:p>
        </w:tc>
        <w:tc>
          <w:tcPr>
            <w:tcW w:w="993" w:type="dxa"/>
            <w:shd w:val="clear" w:color="auto" w:fill="auto"/>
          </w:tcPr>
          <w:p w14:paraId="49AAFA65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 xml:space="preserve">          2</w:t>
            </w:r>
          </w:p>
        </w:tc>
        <w:tc>
          <w:tcPr>
            <w:tcW w:w="1417" w:type="dxa"/>
            <w:shd w:val="clear" w:color="auto" w:fill="auto"/>
          </w:tcPr>
          <w:p w14:paraId="3F54C889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329E136D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</w:p>
        </w:tc>
      </w:tr>
      <w:tr w:rsidR="002B2DA4" w:rsidRPr="00004096" w14:paraId="4E50070C" w14:textId="77777777" w:rsidTr="002B2DA4">
        <w:trPr>
          <w:trHeight w:val="825"/>
        </w:trPr>
        <w:tc>
          <w:tcPr>
            <w:tcW w:w="3261" w:type="dxa"/>
            <w:vMerge/>
            <w:shd w:val="clear" w:color="auto" w:fill="auto"/>
          </w:tcPr>
          <w:p w14:paraId="666E7408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  <w:tc>
          <w:tcPr>
            <w:tcW w:w="7654" w:type="dxa"/>
            <w:shd w:val="clear" w:color="auto" w:fill="auto"/>
          </w:tcPr>
          <w:p w14:paraId="36665636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B2DA4">
              <w:rPr>
                <w:b/>
              </w:rPr>
              <w:t>Самостоятельная работа обучающихся</w:t>
            </w:r>
          </w:p>
          <w:p w14:paraId="0F062066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B4EEE">
              <w:t>Составить перечень</w:t>
            </w:r>
            <w:r>
              <w:t xml:space="preserve"> важнейших внешнеполитических задач, стоящих перед Россией после распада СССР.</w:t>
            </w:r>
          </w:p>
        </w:tc>
        <w:tc>
          <w:tcPr>
            <w:tcW w:w="993" w:type="dxa"/>
            <w:shd w:val="clear" w:color="auto" w:fill="auto"/>
          </w:tcPr>
          <w:p w14:paraId="7915A72B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4EBB0CB7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3</w:t>
            </w: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78E39820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</w:p>
        </w:tc>
      </w:tr>
      <w:tr w:rsidR="00EC0471" w:rsidRPr="00004096" w14:paraId="2152EFC5" w14:textId="77777777" w:rsidTr="002B2DA4">
        <w:trPr>
          <w:trHeight w:val="571"/>
        </w:trPr>
        <w:tc>
          <w:tcPr>
            <w:tcW w:w="10915" w:type="dxa"/>
            <w:gridSpan w:val="2"/>
            <w:shd w:val="clear" w:color="auto" w:fill="auto"/>
          </w:tcPr>
          <w:p w14:paraId="6F2B4846" w14:textId="77777777" w:rsidR="00EC0471" w:rsidRPr="002B2DA4" w:rsidRDefault="00EC047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B2DA4">
              <w:rPr>
                <w:b/>
              </w:rPr>
              <w:t>Раздел 2. Россия и мир в конце XX - начале XXI вв.</w:t>
            </w:r>
          </w:p>
        </w:tc>
        <w:tc>
          <w:tcPr>
            <w:tcW w:w="993" w:type="dxa"/>
            <w:shd w:val="clear" w:color="auto" w:fill="auto"/>
          </w:tcPr>
          <w:p w14:paraId="6A809B5D" w14:textId="77777777" w:rsidR="00EC0471" w:rsidRPr="002B2DA4" w:rsidRDefault="00EC0471" w:rsidP="002B2DA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 xml:space="preserve">     </w:t>
            </w:r>
            <w:r w:rsidRPr="002B2DA4">
              <w:rPr>
                <w:b/>
                <w:color w:val="000000"/>
                <w:spacing w:val="-2"/>
              </w:rPr>
              <w:t>38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62D53B64" w14:textId="77777777" w:rsidR="00EC0471" w:rsidRPr="002B2DA4" w:rsidRDefault="00EC047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</w:p>
        </w:tc>
        <w:tc>
          <w:tcPr>
            <w:tcW w:w="2261" w:type="dxa"/>
            <w:shd w:val="clear" w:color="auto" w:fill="auto"/>
          </w:tcPr>
          <w:p w14:paraId="295447CB" w14:textId="77777777" w:rsidR="00EC0471" w:rsidRPr="002B2DA4" w:rsidRDefault="00EC047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</w:p>
        </w:tc>
      </w:tr>
      <w:tr w:rsidR="002B2DA4" w:rsidRPr="00004096" w14:paraId="36235EBD" w14:textId="77777777" w:rsidTr="002B2DA4">
        <w:trPr>
          <w:trHeight w:val="1710"/>
        </w:trPr>
        <w:tc>
          <w:tcPr>
            <w:tcW w:w="3261" w:type="dxa"/>
            <w:vMerge w:val="restart"/>
            <w:shd w:val="clear" w:color="auto" w:fill="auto"/>
          </w:tcPr>
          <w:p w14:paraId="05C514D0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</w:pPr>
            <w:r>
              <w:t>Тема 2.1</w:t>
            </w:r>
            <w:r w:rsidRPr="006D321A">
              <w:t xml:space="preserve"> </w:t>
            </w:r>
          </w:p>
          <w:p w14:paraId="74BC2489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</w:pPr>
            <w:r w:rsidRPr="006D321A">
              <w:t xml:space="preserve">Становление новой российской </w:t>
            </w:r>
            <w:r w:rsidR="009504D8">
              <w:t xml:space="preserve">государственно-правовой системы </w:t>
            </w:r>
            <w:r w:rsidR="009504D8" w:rsidRPr="002B2DA4">
              <w:rPr>
                <w:rFonts w:eastAsia="Calibri"/>
                <w:lang w:eastAsia="en-US"/>
              </w:rPr>
              <w:t>в 1990-е годы ХХ в.</w:t>
            </w:r>
          </w:p>
          <w:p w14:paraId="70D285B7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</w:pPr>
          </w:p>
          <w:p w14:paraId="5760B7B0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</w:pPr>
          </w:p>
          <w:p w14:paraId="3473BEAB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</w:pPr>
          </w:p>
          <w:p w14:paraId="576676E5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</w:pPr>
          </w:p>
          <w:p w14:paraId="10EC01B1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</w:pPr>
          </w:p>
          <w:p w14:paraId="49099640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</w:pPr>
          </w:p>
          <w:p w14:paraId="0FD602E0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</w:pPr>
          </w:p>
          <w:p w14:paraId="2038F4E3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</w:pPr>
          </w:p>
          <w:p w14:paraId="44177411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</w:pPr>
          </w:p>
          <w:p w14:paraId="52CC9494" w14:textId="77777777" w:rsidR="00B51731" w:rsidRPr="006D321A" w:rsidRDefault="00B51731" w:rsidP="002B2D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54" w:type="dxa"/>
            <w:shd w:val="clear" w:color="auto" w:fill="auto"/>
          </w:tcPr>
          <w:p w14:paraId="0D6CDAE5" w14:textId="77777777" w:rsidR="00B51731" w:rsidRPr="002B2DA4" w:rsidRDefault="00B51731" w:rsidP="002B2DA4">
            <w:pPr>
              <w:widowControl w:val="0"/>
              <w:spacing w:line="322" w:lineRule="exact"/>
              <w:jc w:val="both"/>
              <w:rPr>
                <w:b/>
                <w:color w:val="000000"/>
              </w:rPr>
            </w:pPr>
            <w:r w:rsidRPr="002B2DA4">
              <w:rPr>
                <w:b/>
                <w:color w:val="000000"/>
              </w:rPr>
              <w:t>Содержание</w:t>
            </w:r>
            <w:r w:rsidRPr="002B2DA4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14:paraId="2416309A" w14:textId="77777777" w:rsidR="00B51731" w:rsidRPr="006D321A" w:rsidRDefault="00B51731" w:rsidP="002B2DA4">
            <w:pPr>
              <w:widowControl w:val="0"/>
              <w:autoSpaceDE w:val="0"/>
              <w:autoSpaceDN w:val="0"/>
              <w:adjustRightInd w:val="0"/>
            </w:pPr>
            <w:r w:rsidRPr="006D321A">
              <w:t>Становление новой российской государствен</w:t>
            </w:r>
            <w:r>
              <w:t>но-правовой системы. Парламентс</w:t>
            </w:r>
            <w:r w:rsidRPr="006D321A">
              <w:t>кая или президентская модель. Политический кризис осени 1993 г. Конституция РФ. Система разделения властей. Президент. Государственная Дума. Принципы федерализма российской экономики, их причины и последствия для общества. Российская экономика в мировой экономической системе.</w:t>
            </w:r>
          </w:p>
        </w:tc>
        <w:tc>
          <w:tcPr>
            <w:tcW w:w="993" w:type="dxa"/>
            <w:shd w:val="clear" w:color="auto" w:fill="auto"/>
          </w:tcPr>
          <w:p w14:paraId="02533A46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4DEF36FE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6D1D8484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2071AF6B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44637243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7AAC8A90" w14:textId="77777777" w:rsidTr="002B2DA4">
        <w:trPr>
          <w:trHeight w:val="960"/>
        </w:trPr>
        <w:tc>
          <w:tcPr>
            <w:tcW w:w="3261" w:type="dxa"/>
            <w:vMerge/>
            <w:shd w:val="clear" w:color="auto" w:fill="auto"/>
          </w:tcPr>
          <w:p w14:paraId="05F64FCE" w14:textId="77777777" w:rsidR="00B51731" w:rsidRPr="006D321A" w:rsidRDefault="00B51731" w:rsidP="002B2D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54" w:type="dxa"/>
            <w:shd w:val="clear" w:color="auto" w:fill="auto"/>
          </w:tcPr>
          <w:p w14:paraId="55604ED4" w14:textId="77777777" w:rsidR="00B51731" w:rsidRPr="002B2DA4" w:rsidRDefault="00B51731" w:rsidP="002B2DA4">
            <w:pPr>
              <w:widowControl w:val="0"/>
              <w:spacing w:line="322" w:lineRule="exact"/>
              <w:jc w:val="both"/>
              <w:rPr>
                <w:b/>
                <w:color w:val="000000"/>
              </w:rPr>
            </w:pPr>
            <w:r w:rsidRPr="002B2DA4">
              <w:rPr>
                <w:b/>
                <w:color w:val="000000"/>
              </w:rPr>
              <w:t>Практическое занятие № 4</w:t>
            </w:r>
          </w:p>
          <w:p w14:paraId="6ABCEF4F" w14:textId="77777777" w:rsidR="00050783" w:rsidRPr="002B2DA4" w:rsidRDefault="00B51731" w:rsidP="002B2DA4">
            <w:pPr>
              <w:widowControl w:val="0"/>
              <w:spacing w:line="276" w:lineRule="auto"/>
              <w:jc w:val="both"/>
              <w:rPr>
                <w:bCs/>
                <w:color w:val="000000"/>
              </w:rPr>
            </w:pPr>
            <w:r w:rsidRPr="002B2DA4">
              <w:rPr>
                <w:bCs/>
                <w:color w:val="000000"/>
              </w:rPr>
              <w:t xml:space="preserve">Формирование новой российской государственности в 1990-е годы </w:t>
            </w:r>
          </w:p>
          <w:p w14:paraId="6D3590CC" w14:textId="77777777" w:rsidR="00B51731" w:rsidRPr="002B2DA4" w:rsidRDefault="00B51731" w:rsidP="002B2DA4">
            <w:pPr>
              <w:widowControl w:val="0"/>
              <w:spacing w:line="276" w:lineRule="auto"/>
              <w:jc w:val="both"/>
              <w:rPr>
                <w:b/>
                <w:color w:val="000000"/>
              </w:rPr>
            </w:pPr>
            <w:r w:rsidRPr="002B2DA4">
              <w:rPr>
                <w:bCs/>
                <w:color w:val="000000"/>
              </w:rPr>
              <w:t xml:space="preserve">ХХ </w:t>
            </w:r>
            <w:r w:rsidR="00050783" w:rsidRPr="002B2DA4">
              <w:rPr>
                <w:bCs/>
                <w:color w:val="000000"/>
              </w:rPr>
              <w:t>в.</w:t>
            </w:r>
          </w:p>
        </w:tc>
        <w:tc>
          <w:tcPr>
            <w:tcW w:w="993" w:type="dxa"/>
            <w:shd w:val="clear" w:color="auto" w:fill="auto"/>
          </w:tcPr>
          <w:p w14:paraId="3B00DFEA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2B9AECF3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7180F10E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</w:p>
        </w:tc>
      </w:tr>
      <w:tr w:rsidR="002B2DA4" w:rsidRPr="00004096" w14:paraId="72738C12" w14:textId="77777777" w:rsidTr="002B2DA4">
        <w:trPr>
          <w:trHeight w:val="1050"/>
        </w:trPr>
        <w:tc>
          <w:tcPr>
            <w:tcW w:w="3261" w:type="dxa"/>
            <w:vMerge/>
            <w:shd w:val="clear" w:color="auto" w:fill="auto"/>
          </w:tcPr>
          <w:p w14:paraId="484CA67B" w14:textId="77777777" w:rsidR="00B51731" w:rsidRPr="006D321A" w:rsidRDefault="00B51731" w:rsidP="002B2D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54" w:type="dxa"/>
            <w:shd w:val="clear" w:color="auto" w:fill="auto"/>
          </w:tcPr>
          <w:p w14:paraId="3F9B9360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B2DA4">
              <w:rPr>
                <w:b/>
                <w:color w:val="000000"/>
                <w:spacing w:val="-1"/>
              </w:rPr>
              <w:t xml:space="preserve">Самостоятельная работа </w:t>
            </w:r>
            <w:r w:rsidRPr="002B2DA4">
              <w:rPr>
                <w:b/>
                <w:color w:val="000000"/>
              </w:rPr>
              <w:t>обучающихся</w:t>
            </w:r>
          </w:p>
          <w:p w14:paraId="4E71A9C8" w14:textId="77777777" w:rsidR="00B51731" w:rsidRPr="006D321A" w:rsidRDefault="00B51731" w:rsidP="002B2DA4">
            <w:pPr>
              <w:widowControl w:val="0"/>
              <w:autoSpaceDE w:val="0"/>
              <w:autoSpaceDN w:val="0"/>
              <w:adjustRightInd w:val="0"/>
            </w:pPr>
            <w:r w:rsidRPr="006D321A">
              <w:t>1. Сообщение: Политический кризис осени 1993 г.</w:t>
            </w:r>
          </w:p>
          <w:p w14:paraId="798B4AAC" w14:textId="77777777" w:rsidR="00B51731" w:rsidRPr="006D321A" w:rsidRDefault="00B51731" w:rsidP="002B2DA4">
            <w:pPr>
              <w:widowControl w:val="0"/>
              <w:autoSpaceDE w:val="0"/>
              <w:autoSpaceDN w:val="0"/>
              <w:adjustRightInd w:val="0"/>
            </w:pPr>
            <w:r w:rsidRPr="006D321A">
              <w:t>2.  Ознакомление с Конституцией РФ 1993 года</w:t>
            </w:r>
          </w:p>
          <w:p w14:paraId="6FBCB3B3" w14:textId="77777777" w:rsidR="00B51731" w:rsidRPr="002B2DA4" w:rsidRDefault="00B51731" w:rsidP="002B2DA4">
            <w:pPr>
              <w:widowControl w:val="0"/>
              <w:spacing w:line="322" w:lineRule="exact"/>
              <w:jc w:val="both"/>
              <w:rPr>
                <w:b/>
                <w:color w:val="000000"/>
              </w:rPr>
            </w:pPr>
            <w:r w:rsidRPr="006D321A">
              <w:t>3.  Работа по пополнению словаря историческими терминами</w:t>
            </w:r>
          </w:p>
        </w:tc>
        <w:tc>
          <w:tcPr>
            <w:tcW w:w="993" w:type="dxa"/>
            <w:shd w:val="clear" w:color="auto" w:fill="auto"/>
          </w:tcPr>
          <w:p w14:paraId="3546C6C0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77437CCD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3</w:t>
            </w: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7317C87E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</w:p>
        </w:tc>
      </w:tr>
      <w:tr w:rsidR="002B2DA4" w:rsidRPr="00004096" w14:paraId="63EABCD9" w14:textId="77777777" w:rsidTr="002B2DA4">
        <w:trPr>
          <w:trHeight w:val="825"/>
        </w:trPr>
        <w:tc>
          <w:tcPr>
            <w:tcW w:w="3261" w:type="dxa"/>
            <w:shd w:val="clear" w:color="auto" w:fill="auto"/>
          </w:tcPr>
          <w:p w14:paraId="55D189F2" w14:textId="77777777" w:rsidR="00CB4EEE" w:rsidRDefault="00CB4EEE" w:rsidP="002B2DA4">
            <w:pPr>
              <w:widowControl w:val="0"/>
              <w:autoSpaceDE w:val="0"/>
              <w:autoSpaceDN w:val="0"/>
              <w:adjustRightInd w:val="0"/>
            </w:pPr>
            <w:r>
              <w:t>Тема 2</w:t>
            </w:r>
            <w:r w:rsidRPr="006D321A">
              <w:t xml:space="preserve">.2 </w:t>
            </w:r>
          </w:p>
          <w:p w14:paraId="62A5E90C" w14:textId="77777777" w:rsidR="00CB4EEE" w:rsidRPr="006D321A" w:rsidRDefault="00CB4EEE" w:rsidP="002B2DA4">
            <w:pPr>
              <w:widowControl w:val="0"/>
              <w:autoSpaceDE w:val="0"/>
              <w:autoSpaceDN w:val="0"/>
              <w:adjustRightInd w:val="0"/>
            </w:pPr>
            <w:r w:rsidRPr="006D321A">
              <w:t>Переход к рыночной экономике. «Шоковая терапия»</w:t>
            </w:r>
          </w:p>
        </w:tc>
        <w:tc>
          <w:tcPr>
            <w:tcW w:w="7654" w:type="dxa"/>
            <w:shd w:val="clear" w:color="auto" w:fill="auto"/>
          </w:tcPr>
          <w:p w14:paraId="11EA4CED" w14:textId="77777777" w:rsidR="00CB4EEE" w:rsidRPr="002B2DA4" w:rsidRDefault="00CB4EEE" w:rsidP="002B2DA4">
            <w:pPr>
              <w:widowControl w:val="0"/>
              <w:spacing w:line="322" w:lineRule="exact"/>
              <w:jc w:val="both"/>
              <w:rPr>
                <w:b/>
                <w:color w:val="000000"/>
              </w:rPr>
            </w:pPr>
            <w:r w:rsidRPr="002B2DA4">
              <w:rPr>
                <w:b/>
                <w:color w:val="000000"/>
              </w:rPr>
              <w:t>Содержание</w:t>
            </w:r>
            <w:r w:rsidRPr="002B2DA4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14:paraId="6495D239" w14:textId="77777777" w:rsidR="00CB4EEE" w:rsidRPr="006D321A" w:rsidRDefault="00CB4EEE" w:rsidP="002B2DA4">
            <w:pPr>
              <w:widowControl w:val="0"/>
              <w:autoSpaceDE w:val="0"/>
              <w:autoSpaceDN w:val="0"/>
              <w:adjustRightInd w:val="0"/>
              <w:jc w:val="both"/>
            </w:pPr>
            <w:r w:rsidRPr="006D321A">
              <w:t xml:space="preserve">Курс на укрепление государственности, экономический подъем, социальная и политическая стабильность, укрепление национальной безопасности. Экономика. Переход к рыночным отношениям: реформы и их последствия. Плюсы и минусы форсированной либеральной модернизации. Спады и подъемы </w:t>
            </w:r>
          </w:p>
          <w:p w14:paraId="62AEC266" w14:textId="77777777" w:rsidR="00CB4EEE" w:rsidRPr="006D321A" w:rsidRDefault="00CB4EEE" w:rsidP="002B2DA4">
            <w:pPr>
              <w:widowControl w:val="0"/>
              <w:autoSpaceDE w:val="0"/>
              <w:autoSpaceDN w:val="0"/>
              <w:adjustRightInd w:val="0"/>
              <w:jc w:val="both"/>
            </w:pPr>
            <w:r w:rsidRPr="006D321A">
              <w:lastRenderedPageBreak/>
              <w:t>российской экономики, их причины и последствия для общества</w:t>
            </w:r>
          </w:p>
        </w:tc>
        <w:tc>
          <w:tcPr>
            <w:tcW w:w="993" w:type="dxa"/>
            <w:shd w:val="clear" w:color="auto" w:fill="auto"/>
          </w:tcPr>
          <w:p w14:paraId="6564C042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lastRenderedPageBreak/>
              <w:t>1</w:t>
            </w:r>
          </w:p>
        </w:tc>
        <w:tc>
          <w:tcPr>
            <w:tcW w:w="1417" w:type="dxa"/>
            <w:shd w:val="clear" w:color="auto" w:fill="auto"/>
          </w:tcPr>
          <w:p w14:paraId="653091D2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3570A12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0D2A13C8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22459ED3" w14:textId="77777777" w:rsidR="00CB4EEE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006ED905" w14:textId="77777777" w:rsidTr="002B2DA4">
        <w:trPr>
          <w:trHeight w:val="825"/>
        </w:trPr>
        <w:tc>
          <w:tcPr>
            <w:tcW w:w="3261" w:type="dxa"/>
            <w:shd w:val="clear" w:color="auto" w:fill="auto"/>
          </w:tcPr>
          <w:p w14:paraId="3F5BB383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>
              <w:lastRenderedPageBreak/>
              <w:t>Тема 2</w:t>
            </w:r>
            <w:r w:rsidRPr="006D321A">
              <w:t>.3</w:t>
            </w:r>
            <w:r w:rsidRPr="002B2DA4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C028AE5" w14:textId="77777777" w:rsidR="00CB4EEE" w:rsidRDefault="00CB4EEE" w:rsidP="002B2DA4">
            <w:pPr>
              <w:widowControl w:val="0"/>
              <w:autoSpaceDE w:val="0"/>
              <w:autoSpaceDN w:val="0"/>
              <w:adjustRightInd w:val="0"/>
            </w:pPr>
            <w:r w:rsidRPr="006D321A">
              <w:t xml:space="preserve">Межнациональные отношения и национальная политика в </w:t>
            </w:r>
          </w:p>
          <w:p w14:paraId="48975905" w14:textId="77777777" w:rsidR="00CB4EEE" w:rsidRPr="006D321A" w:rsidRDefault="00CB4EEE" w:rsidP="002B2DA4">
            <w:pPr>
              <w:widowControl w:val="0"/>
              <w:autoSpaceDE w:val="0"/>
              <w:autoSpaceDN w:val="0"/>
              <w:adjustRightInd w:val="0"/>
            </w:pPr>
            <w:r w:rsidRPr="006D321A">
              <w:t>1990-е г.г.</w:t>
            </w:r>
          </w:p>
        </w:tc>
        <w:tc>
          <w:tcPr>
            <w:tcW w:w="7654" w:type="dxa"/>
            <w:shd w:val="clear" w:color="auto" w:fill="auto"/>
          </w:tcPr>
          <w:p w14:paraId="713EE8E2" w14:textId="77777777" w:rsidR="00CB4EEE" w:rsidRPr="002B2DA4" w:rsidRDefault="00CB4EEE" w:rsidP="002B2DA4">
            <w:pPr>
              <w:widowControl w:val="0"/>
              <w:spacing w:line="322" w:lineRule="exact"/>
              <w:jc w:val="both"/>
              <w:rPr>
                <w:b/>
                <w:color w:val="000000"/>
              </w:rPr>
            </w:pPr>
            <w:r w:rsidRPr="002B2DA4">
              <w:rPr>
                <w:b/>
                <w:color w:val="000000"/>
              </w:rPr>
              <w:t>Содержание</w:t>
            </w:r>
            <w:r w:rsidRPr="002B2DA4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14:paraId="15791EAA" w14:textId="77777777" w:rsidR="00CB4EEE" w:rsidRPr="006D321A" w:rsidRDefault="00CB4EEE" w:rsidP="002B2DA4">
            <w:pPr>
              <w:widowControl w:val="0"/>
              <w:autoSpaceDE w:val="0"/>
              <w:autoSpaceDN w:val="0"/>
              <w:adjustRightInd w:val="0"/>
              <w:jc w:val="both"/>
            </w:pPr>
            <w:r w:rsidRPr="006D321A">
              <w:t>Народы и регионы России накануне и после распада СССР. Федеративный договор 1992 г. Конституция 1993 г. о принципах федеративного устройства России. Нарастание противоречий между Центром и регионами Военно-политический кризис в Чеченской республике..</w:t>
            </w:r>
          </w:p>
        </w:tc>
        <w:tc>
          <w:tcPr>
            <w:tcW w:w="993" w:type="dxa"/>
            <w:shd w:val="clear" w:color="auto" w:fill="auto"/>
          </w:tcPr>
          <w:p w14:paraId="629A1D46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4D61E523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FA06055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069C76F2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3B8BE221" w14:textId="77777777" w:rsidR="00CB4EEE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53C9449B" w14:textId="77777777" w:rsidTr="002B2DA4">
        <w:trPr>
          <w:trHeight w:val="1095"/>
        </w:trPr>
        <w:tc>
          <w:tcPr>
            <w:tcW w:w="3261" w:type="dxa"/>
            <w:vMerge w:val="restart"/>
            <w:shd w:val="clear" w:color="auto" w:fill="auto"/>
          </w:tcPr>
          <w:p w14:paraId="37883DCE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</w:pPr>
            <w:r>
              <w:t>Тема 2</w:t>
            </w:r>
            <w:r w:rsidRPr="006D321A">
              <w:t>.4</w:t>
            </w:r>
            <w:r w:rsidRPr="00A8630B">
              <w:t xml:space="preserve"> </w:t>
            </w:r>
          </w:p>
          <w:p w14:paraId="00B7C907" w14:textId="77777777" w:rsidR="00B51731" w:rsidRPr="006D321A" w:rsidRDefault="00B51731" w:rsidP="002B2DA4">
            <w:pPr>
              <w:widowControl w:val="0"/>
              <w:autoSpaceDE w:val="0"/>
              <w:autoSpaceDN w:val="0"/>
              <w:adjustRightInd w:val="0"/>
            </w:pPr>
            <w:r w:rsidRPr="006D321A">
              <w:t>Внешняя политика в 1990-е г.г.</w:t>
            </w:r>
          </w:p>
          <w:p w14:paraId="25A7D189" w14:textId="77777777" w:rsidR="00B51731" w:rsidRPr="006D321A" w:rsidRDefault="00B51731" w:rsidP="002B2DA4">
            <w:pPr>
              <w:widowControl w:val="0"/>
              <w:autoSpaceDE w:val="0"/>
              <w:autoSpaceDN w:val="0"/>
              <w:adjustRightInd w:val="0"/>
            </w:pPr>
          </w:p>
          <w:p w14:paraId="321E2CE5" w14:textId="77777777" w:rsidR="00B51731" w:rsidRPr="006D321A" w:rsidRDefault="00B51731" w:rsidP="002B2D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54" w:type="dxa"/>
            <w:shd w:val="clear" w:color="auto" w:fill="auto"/>
          </w:tcPr>
          <w:p w14:paraId="4AAD0E0B" w14:textId="77777777" w:rsidR="00B51731" w:rsidRPr="002B2DA4" w:rsidRDefault="00B51731" w:rsidP="002B2DA4">
            <w:pPr>
              <w:widowControl w:val="0"/>
              <w:spacing w:line="322" w:lineRule="exact"/>
              <w:jc w:val="both"/>
              <w:rPr>
                <w:b/>
                <w:color w:val="000000"/>
              </w:rPr>
            </w:pPr>
            <w:r w:rsidRPr="002B2DA4">
              <w:rPr>
                <w:b/>
                <w:color w:val="000000"/>
              </w:rPr>
              <w:t>Содержание</w:t>
            </w:r>
            <w:r w:rsidRPr="002B2DA4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14:paraId="6C008AB5" w14:textId="77777777" w:rsidR="00B51731" w:rsidRPr="006D321A" w:rsidRDefault="00B51731" w:rsidP="002B2DA4">
            <w:pPr>
              <w:widowControl w:val="0"/>
              <w:autoSpaceDE w:val="0"/>
              <w:autoSpaceDN w:val="0"/>
              <w:adjustRightInd w:val="0"/>
              <w:jc w:val="both"/>
            </w:pPr>
            <w:r w:rsidRPr="006D321A">
              <w:t>Распад СССР. Новое место России в мире.  Взаимоотношения с США и странами Запада .Идея многополярного мира. Агрессия НАТО в Югославии и изменение политики России в отношении Запада. Взаимоотношения с Китаем.</w:t>
            </w:r>
          </w:p>
        </w:tc>
        <w:tc>
          <w:tcPr>
            <w:tcW w:w="993" w:type="dxa"/>
            <w:shd w:val="clear" w:color="auto" w:fill="auto"/>
          </w:tcPr>
          <w:p w14:paraId="6BD627A7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11BC3313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7C0007B0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2833D616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67A8DA3D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74642F76" w14:textId="77777777" w:rsidTr="002B2DA4">
        <w:trPr>
          <w:trHeight w:val="495"/>
        </w:trPr>
        <w:tc>
          <w:tcPr>
            <w:tcW w:w="3261" w:type="dxa"/>
            <w:vMerge/>
            <w:shd w:val="clear" w:color="auto" w:fill="auto"/>
          </w:tcPr>
          <w:p w14:paraId="6B59BE1B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  <w:tc>
          <w:tcPr>
            <w:tcW w:w="7654" w:type="dxa"/>
            <w:shd w:val="clear" w:color="auto" w:fill="auto"/>
          </w:tcPr>
          <w:p w14:paraId="6CDEFCCE" w14:textId="77777777" w:rsidR="00B51731" w:rsidRPr="006D321A" w:rsidRDefault="00B51731" w:rsidP="002B2D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B2DA4">
              <w:rPr>
                <w:b/>
              </w:rPr>
              <w:t>Практическое занятие № 5</w:t>
            </w:r>
            <w:r w:rsidRPr="006D321A">
              <w:t xml:space="preserve"> </w:t>
            </w:r>
          </w:p>
          <w:p w14:paraId="4195535C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color w:val="000000"/>
              </w:rPr>
            </w:pPr>
            <w:r w:rsidRPr="006D321A">
              <w:t>Россия в 1991- 1999 г.г: варианты и направления развития.</w:t>
            </w:r>
          </w:p>
        </w:tc>
        <w:tc>
          <w:tcPr>
            <w:tcW w:w="993" w:type="dxa"/>
            <w:shd w:val="clear" w:color="auto" w:fill="auto"/>
          </w:tcPr>
          <w:p w14:paraId="18ABD940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13BA2426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67098C9C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</w:p>
        </w:tc>
      </w:tr>
      <w:tr w:rsidR="002B2DA4" w:rsidRPr="00004096" w14:paraId="7162A573" w14:textId="77777777" w:rsidTr="002B2DA4">
        <w:trPr>
          <w:trHeight w:val="540"/>
        </w:trPr>
        <w:tc>
          <w:tcPr>
            <w:tcW w:w="3261" w:type="dxa"/>
            <w:vMerge/>
            <w:shd w:val="clear" w:color="auto" w:fill="auto"/>
          </w:tcPr>
          <w:p w14:paraId="427DA632" w14:textId="77777777" w:rsidR="00B51731" w:rsidRPr="006D321A" w:rsidRDefault="00B51731" w:rsidP="002B2D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54" w:type="dxa"/>
            <w:shd w:val="clear" w:color="auto" w:fill="auto"/>
          </w:tcPr>
          <w:p w14:paraId="695DAE65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B2DA4">
              <w:rPr>
                <w:b/>
                <w:color w:val="000000"/>
                <w:spacing w:val="-1"/>
              </w:rPr>
              <w:t xml:space="preserve">Самостоятельная работа </w:t>
            </w:r>
            <w:r w:rsidRPr="002B2DA4">
              <w:rPr>
                <w:b/>
                <w:color w:val="000000"/>
              </w:rPr>
              <w:t>обучяающихся</w:t>
            </w:r>
          </w:p>
          <w:p w14:paraId="49F8378D" w14:textId="77777777" w:rsidR="00B51731" w:rsidRPr="006D321A" w:rsidRDefault="00B51731" w:rsidP="002B2DA4">
            <w:pPr>
              <w:widowControl w:val="0"/>
              <w:autoSpaceDE w:val="0"/>
              <w:autoSpaceDN w:val="0"/>
              <w:adjustRightInd w:val="0"/>
              <w:jc w:val="both"/>
            </w:pPr>
            <w:r w:rsidRPr="006D321A">
              <w:t>Реферат</w:t>
            </w:r>
            <w:r>
              <w:t>: «</w:t>
            </w:r>
            <w:r w:rsidRPr="006D321A">
              <w:t>История государственной символики РФ (герб, флаг или гимн)</w:t>
            </w:r>
            <w:r>
              <w:t>»</w:t>
            </w:r>
          </w:p>
        </w:tc>
        <w:tc>
          <w:tcPr>
            <w:tcW w:w="993" w:type="dxa"/>
            <w:shd w:val="clear" w:color="auto" w:fill="auto"/>
          </w:tcPr>
          <w:p w14:paraId="5277F46A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5EE85854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3</w:t>
            </w: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129175D8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</w:p>
        </w:tc>
      </w:tr>
      <w:tr w:rsidR="002B2DA4" w:rsidRPr="00004096" w14:paraId="6334B955" w14:textId="77777777" w:rsidTr="002B2DA4">
        <w:trPr>
          <w:trHeight w:val="825"/>
        </w:trPr>
        <w:tc>
          <w:tcPr>
            <w:tcW w:w="3261" w:type="dxa"/>
            <w:shd w:val="clear" w:color="auto" w:fill="auto"/>
          </w:tcPr>
          <w:p w14:paraId="70721FA4" w14:textId="77777777" w:rsidR="00CB4EEE" w:rsidRDefault="00CB4EEE" w:rsidP="002B2DA4">
            <w:pPr>
              <w:widowControl w:val="0"/>
              <w:autoSpaceDE w:val="0"/>
              <w:autoSpaceDN w:val="0"/>
              <w:adjustRightInd w:val="0"/>
            </w:pPr>
            <w:r>
              <w:t>Тема 2.5</w:t>
            </w:r>
            <w:r w:rsidRPr="006D321A">
              <w:t xml:space="preserve"> </w:t>
            </w:r>
          </w:p>
          <w:p w14:paraId="6534C1F3" w14:textId="77777777" w:rsidR="00CB4EEE" w:rsidRPr="006D321A" w:rsidRDefault="00CB4EEE" w:rsidP="002B2DA4">
            <w:pPr>
              <w:widowControl w:val="0"/>
              <w:autoSpaceDE w:val="0"/>
              <w:autoSpaceDN w:val="0"/>
              <w:adjustRightInd w:val="0"/>
            </w:pPr>
            <w:r w:rsidRPr="006D321A">
              <w:t>Политическая жизнь России в начале ХХI в.</w:t>
            </w:r>
          </w:p>
        </w:tc>
        <w:tc>
          <w:tcPr>
            <w:tcW w:w="7654" w:type="dxa"/>
            <w:shd w:val="clear" w:color="auto" w:fill="auto"/>
          </w:tcPr>
          <w:p w14:paraId="34016C5B" w14:textId="77777777" w:rsidR="00CB4EEE" w:rsidRPr="002B2DA4" w:rsidRDefault="00CB4EEE" w:rsidP="002B2DA4">
            <w:pPr>
              <w:widowControl w:val="0"/>
              <w:spacing w:line="322" w:lineRule="exact"/>
              <w:ind w:left="120"/>
              <w:rPr>
                <w:b/>
                <w:color w:val="000000"/>
              </w:rPr>
            </w:pPr>
            <w:r w:rsidRPr="002B2DA4">
              <w:rPr>
                <w:b/>
                <w:color w:val="000000"/>
              </w:rPr>
              <w:t>Содержание</w:t>
            </w:r>
            <w:r w:rsidRPr="002B2DA4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14:paraId="35A6BA2C" w14:textId="77777777" w:rsidR="00CB4EEE" w:rsidRPr="002B2DA4" w:rsidRDefault="00CB4EEE" w:rsidP="002B2DA4">
            <w:pPr>
              <w:widowControl w:val="0"/>
              <w:shd w:val="clear" w:color="auto" w:fill="FFFFFF"/>
              <w:spacing w:line="322" w:lineRule="exact"/>
              <w:ind w:left="120" w:hanging="360"/>
              <w:jc w:val="both"/>
              <w:rPr>
                <w:color w:val="000000"/>
              </w:rPr>
            </w:pPr>
            <w:r w:rsidRPr="002B2DA4">
              <w:rPr>
                <w:color w:val="000000"/>
                <w:shd w:val="clear" w:color="auto" w:fill="FFFFFF"/>
              </w:rPr>
              <w:t>Направления экономического и политического развития. Социальные процессы реформы 2000-х годов. Органы государственной власти. Президентские выборы. Современные правовые и законодательные изменения. Отношения федерация - субъекты. Отношения России со странами мира. Состояние духовной жизни. Раз</w:t>
            </w:r>
            <w:r w:rsidRPr="002B2DA4">
              <w:rPr>
                <w:color w:val="000000"/>
                <w:shd w:val="clear" w:color="auto" w:fill="FFFFFF"/>
              </w:rPr>
              <w:softHyphen/>
              <w:t>витие культуры и науки.</w:t>
            </w:r>
          </w:p>
        </w:tc>
        <w:tc>
          <w:tcPr>
            <w:tcW w:w="993" w:type="dxa"/>
            <w:shd w:val="clear" w:color="auto" w:fill="auto"/>
          </w:tcPr>
          <w:p w14:paraId="5840FF07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50848F9A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885DB8B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124419BF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599C7B58" w14:textId="77777777" w:rsidR="00CB4EEE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659FDB26" w14:textId="77777777" w:rsidTr="002B2DA4">
        <w:trPr>
          <w:trHeight w:val="825"/>
        </w:trPr>
        <w:tc>
          <w:tcPr>
            <w:tcW w:w="3261" w:type="dxa"/>
            <w:shd w:val="clear" w:color="auto" w:fill="auto"/>
          </w:tcPr>
          <w:p w14:paraId="78B6CDF6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>
              <w:t xml:space="preserve">Тема </w:t>
            </w:r>
            <w:r w:rsidRPr="006D321A">
              <w:t>2</w:t>
            </w:r>
            <w:r>
              <w:t>.6</w:t>
            </w:r>
            <w:r w:rsidRPr="002B2DA4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8085FA3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6D321A">
              <w:t>Экономика России в начале ХХI в.</w:t>
            </w:r>
          </w:p>
        </w:tc>
        <w:tc>
          <w:tcPr>
            <w:tcW w:w="7654" w:type="dxa"/>
            <w:shd w:val="clear" w:color="auto" w:fill="auto"/>
          </w:tcPr>
          <w:p w14:paraId="1449C111" w14:textId="77777777" w:rsidR="00CB4EEE" w:rsidRPr="002B2DA4" w:rsidRDefault="00CB4EEE" w:rsidP="002B2DA4">
            <w:pPr>
              <w:widowControl w:val="0"/>
              <w:tabs>
                <w:tab w:val="left" w:pos="9214"/>
              </w:tabs>
              <w:spacing w:line="322" w:lineRule="exact"/>
              <w:jc w:val="both"/>
              <w:rPr>
                <w:b/>
                <w:color w:val="000000"/>
              </w:rPr>
            </w:pPr>
            <w:r w:rsidRPr="002B2DA4">
              <w:rPr>
                <w:b/>
                <w:color w:val="000000"/>
              </w:rPr>
              <w:t>Содержание</w:t>
            </w:r>
            <w:r w:rsidRPr="002B2DA4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14:paraId="6C805C46" w14:textId="77777777" w:rsidR="00CB4EEE" w:rsidRPr="002B2DA4" w:rsidRDefault="00CB4EEE" w:rsidP="002B2DA4">
            <w:pPr>
              <w:widowControl w:val="0"/>
              <w:spacing w:line="322" w:lineRule="exact"/>
              <w:ind w:left="120"/>
              <w:rPr>
                <w:rFonts w:ascii="Calibri" w:hAnsi="Calibri"/>
                <w:b/>
                <w:color w:val="000000"/>
              </w:rPr>
            </w:pPr>
            <w:r w:rsidRPr="002B2DA4">
              <w:rPr>
                <w:color w:val="000000"/>
                <w:spacing w:val="-1"/>
              </w:rPr>
              <w:t>Переход к политике государственного регулирования рыночного хозяйства. Налоговая реформа. Решение проблемы внешнего долга. Социальное развитие: разработка и реализация приоритетных национальных проектов. Демографическая политика.</w:t>
            </w:r>
          </w:p>
        </w:tc>
        <w:tc>
          <w:tcPr>
            <w:tcW w:w="993" w:type="dxa"/>
            <w:shd w:val="clear" w:color="auto" w:fill="auto"/>
          </w:tcPr>
          <w:p w14:paraId="1360E4FD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073D859F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5E3BD1B8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37E95916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0E0B6149" w14:textId="77777777" w:rsidR="00CB4EEE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3FDD91F7" w14:textId="77777777" w:rsidTr="002B2DA4">
        <w:trPr>
          <w:trHeight w:val="825"/>
        </w:trPr>
        <w:tc>
          <w:tcPr>
            <w:tcW w:w="3261" w:type="dxa"/>
            <w:shd w:val="clear" w:color="auto" w:fill="auto"/>
          </w:tcPr>
          <w:p w14:paraId="40A73265" w14:textId="77777777" w:rsidR="00CB4EEE" w:rsidRDefault="00CB4EEE" w:rsidP="00EC7790">
            <w:r>
              <w:lastRenderedPageBreak/>
              <w:t>Тема 2.7</w:t>
            </w:r>
            <w:r w:rsidRPr="00881683">
              <w:t xml:space="preserve"> </w:t>
            </w:r>
          </w:p>
          <w:p w14:paraId="6945349D" w14:textId="77777777" w:rsidR="00CB4EEE" w:rsidRPr="002B2DA4" w:rsidRDefault="00CB4EEE" w:rsidP="00EC7790">
            <w:pPr>
              <w:rPr>
                <w:rFonts w:ascii="Calibri" w:hAnsi="Calibri"/>
              </w:rPr>
            </w:pPr>
            <w:r w:rsidRPr="00881683">
              <w:t>Внешняя политика России в начале</w:t>
            </w:r>
            <w:r w:rsidRPr="002B2DA4">
              <w:rPr>
                <w:rFonts w:ascii="Calibri" w:hAnsi="Calibri"/>
                <w:sz w:val="22"/>
                <w:szCs w:val="22"/>
              </w:rPr>
              <w:t xml:space="preserve">  </w:t>
            </w:r>
            <w:r w:rsidRPr="00881683">
              <w:t>ХХ1 в.</w:t>
            </w:r>
          </w:p>
        </w:tc>
        <w:tc>
          <w:tcPr>
            <w:tcW w:w="7654" w:type="dxa"/>
            <w:shd w:val="clear" w:color="auto" w:fill="auto"/>
          </w:tcPr>
          <w:p w14:paraId="1F0068C4" w14:textId="77777777" w:rsidR="00CB4EEE" w:rsidRPr="002B2DA4" w:rsidRDefault="00CB4EEE" w:rsidP="002B2DA4">
            <w:pPr>
              <w:widowControl w:val="0"/>
              <w:tabs>
                <w:tab w:val="left" w:pos="9214"/>
              </w:tabs>
              <w:spacing w:line="322" w:lineRule="exact"/>
              <w:jc w:val="both"/>
              <w:rPr>
                <w:b/>
                <w:color w:val="000000"/>
              </w:rPr>
            </w:pPr>
            <w:r w:rsidRPr="002B2DA4">
              <w:rPr>
                <w:b/>
                <w:color w:val="000000"/>
              </w:rPr>
              <w:t>Содержание</w:t>
            </w:r>
            <w:r w:rsidRPr="002B2DA4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14:paraId="6DBFF919" w14:textId="77777777" w:rsidR="00CB4EEE" w:rsidRPr="002B2DA4" w:rsidRDefault="00CB4EEE" w:rsidP="002B2DA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</w:rPr>
            </w:pPr>
            <w:r w:rsidRPr="002B2DA4">
              <w:rPr>
                <w:color w:val="000000"/>
                <w:spacing w:val="-1"/>
              </w:rPr>
              <w:t>Разработка новой внешнеполитической стратегии. Усиление борьбы с терроризмом. Отношения России с США и Западом.  Отношения России со странами ближнего зарубежья. Россия и русская диаспора за рубежом. Укрепление позиций России на международной арене. Итоги внешней политики.</w:t>
            </w:r>
          </w:p>
        </w:tc>
        <w:tc>
          <w:tcPr>
            <w:tcW w:w="993" w:type="dxa"/>
            <w:shd w:val="clear" w:color="auto" w:fill="auto"/>
          </w:tcPr>
          <w:p w14:paraId="78C42260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1767A51A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E35A365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6ACA486F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6D49B625" w14:textId="77777777" w:rsidR="00CB4EEE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0F3B9027" w14:textId="77777777" w:rsidTr="002B2DA4">
        <w:trPr>
          <w:trHeight w:val="825"/>
        </w:trPr>
        <w:tc>
          <w:tcPr>
            <w:tcW w:w="3261" w:type="dxa"/>
            <w:shd w:val="clear" w:color="auto" w:fill="auto"/>
          </w:tcPr>
          <w:p w14:paraId="3235998E" w14:textId="77777777" w:rsidR="00CB4EEE" w:rsidRDefault="00CB4EEE" w:rsidP="002B2DA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</w:pPr>
            <w:r w:rsidRPr="002B2DA4">
              <w:t>Тема 2.8</w:t>
            </w:r>
            <w:r w:rsidRPr="00741AD8">
              <w:t xml:space="preserve"> </w:t>
            </w:r>
          </w:p>
          <w:p w14:paraId="4D50BAD8" w14:textId="77777777" w:rsidR="00CB4EEE" w:rsidRPr="002B2DA4" w:rsidRDefault="00CB4EEE" w:rsidP="002B2DA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</w:pPr>
            <w:r w:rsidRPr="002B2DA4">
              <w:t>Социально-экономическое развитие России в 2008 – 2018 г.г.</w:t>
            </w:r>
          </w:p>
        </w:tc>
        <w:tc>
          <w:tcPr>
            <w:tcW w:w="7654" w:type="dxa"/>
            <w:shd w:val="clear" w:color="auto" w:fill="auto"/>
          </w:tcPr>
          <w:p w14:paraId="2D1CDDA4" w14:textId="77777777" w:rsidR="00CB4EEE" w:rsidRPr="002B2DA4" w:rsidRDefault="00CB4EEE" w:rsidP="002B2DA4">
            <w:pPr>
              <w:widowControl w:val="0"/>
              <w:tabs>
                <w:tab w:val="left" w:pos="9214"/>
              </w:tabs>
              <w:spacing w:line="322" w:lineRule="exact"/>
              <w:jc w:val="both"/>
              <w:rPr>
                <w:b/>
                <w:color w:val="000000"/>
              </w:rPr>
            </w:pPr>
            <w:r w:rsidRPr="002B2DA4">
              <w:rPr>
                <w:b/>
                <w:color w:val="000000"/>
              </w:rPr>
              <w:t>Содержание</w:t>
            </w:r>
            <w:r w:rsidRPr="002B2DA4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14:paraId="476FA901" w14:textId="77777777" w:rsidR="00CB4EEE" w:rsidRPr="002B2DA4" w:rsidRDefault="00CB4EEE" w:rsidP="002B2DA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</w:rPr>
            </w:pPr>
            <w:r w:rsidRPr="002B2DA4">
              <w:rPr>
                <w:color w:val="000000"/>
                <w:spacing w:val="-1"/>
              </w:rPr>
              <w:t xml:space="preserve">Россия и мировой экономический кризис. Социальная политика в условиях кризиса. Снижение жизненного уровня населения. Реформы  средней  и  высшей  </w:t>
            </w:r>
          </w:p>
          <w:p w14:paraId="21B36FB2" w14:textId="77777777" w:rsidR="00CB4EEE" w:rsidRPr="002B2DA4" w:rsidRDefault="00CB4EEE" w:rsidP="002B2DA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</w:rPr>
            </w:pPr>
            <w:r w:rsidRPr="002B2DA4">
              <w:rPr>
                <w:color w:val="000000"/>
                <w:spacing w:val="-1"/>
              </w:rPr>
              <w:t>школы.  После  многолетних  экспериментов  с 2009 г. единственной  формой  выпускных  экзаменов  в  школе  и  основной  формой вступительных  экзаменов в  вузы  стал  ЕГЭ. Инновационное развитие.</w:t>
            </w:r>
          </w:p>
        </w:tc>
        <w:tc>
          <w:tcPr>
            <w:tcW w:w="993" w:type="dxa"/>
            <w:shd w:val="clear" w:color="auto" w:fill="auto"/>
          </w:tcPr>
          <w:p w14:paraId="7BD0BB74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11B44F66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4D56B214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11FA81AF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524DD6F0" w14:textId="77777777" w:rsidR="00CB4EEE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67EBF85F" w14:textId="77777777" w:rsidTr="002B2DA4">
        <w:trPr>
          <w:trHeight w:val="825"/>
        </w:trPr>
        <w:tc>
          <w:tcPr>
            <w:tcW w:w="3261" w:type="dxa"/>
            <w:shd w:val="clear" w:color="auto" w:fill="auto"/>
          </w:tcPr>
          <w:p w14:paraId="7B15EF46" w14:textId="77777777" w:rsidR="00CB4EEE" w:rsidRDefault="00CB4EEE" w:rsidP="002B2DA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</w:pPr>
            <w:r w:rsidRPr="002B2DA4">
              <w:t>Тема 2.9</w:t>
            </w:r>
            <w:r w:rsidRPr="00741AD8">
              <w:t xml:space="preserve"> </w:t>
            </w:r>
            <w:r>
              <w:t xml:space="preserve"> </w:t>
            </w:r>
          </w:p>
          <w:p w14:paraId="138938BC" w14:textId="77777777" w:rsidR="00CB4EEE" w:rsidRPr="002B2DA4" w:rsidRDefault="00CB4EEE" w:rsidP="002B2DA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</w:pPr>
            <w:r w:rsidRPr="002B2DA4">
              <w:t>Политическое развитие России в 2008 – 2018 г.г.</w:t>
            </w:r>
          </w:p>
        </w:tc>
        <w:tc>
          <w:tcPr>
            <w:tcW w:w="7654" w:type="dxa"/>
            <w:shd w:val="clear" w:color="auto" w:fill="auto"/>
          </w:tcPr>
          <w:p w14:paraId="125231C8" w14:textId="77777777" w:rsidR="00CB4EEE" w:rsidRPr="002B2DA4" w:rsidRDefault="00CB4EEE" w:rsidP="002B2DA4">
            <w:pPr>
              <w:widowControl w:val="0"/>
              <w:tabs>
                <w:tab w:val="left" w:pos="9214"/>
              </w:tabs>
              <w:spacing w:line="322" w:lineRule="exact"/>
              <w:jc w:val="both"/>
              <w:rPr>
                <w:b/>
                <w:color w:val="000000"/>
              </w:rPr>
            </w:pPr>
            <w:r w:rsidRPr="002B2DA4">
              <w:rPr>
                <w:b/>
                <w:color w:val="000000"/>
              </w:rPr>
              <w:t>Содержание</w:t>
            </w:r>
            <w:r w:rsidRPr="002B2DA4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14:paraId="764C82F2" w14:textId="77777777" w:rsidR="00CB4EEE" w:rsidRPr="002B2DA4" w:rsidRDefault="00CB4EEE" w:rsidP="002B2DA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</w:rPr>
            </w:pPr>
            <w:r w:rsidRPr="002B2DA4">
              <w:rPr>
                <w:color w:val="000000"/>
                <w:spacing w:val="-1"/>
              </w:rPr>
              <w:t>Президентские выборы 2008 г. Д.А. Медведев. Политическая реформа. Выборы в Государственную Думу в 2011 г.  Президентские выборы 2012 г. Воссоединение Крыма с Россией. Президентские выборы 2018 г.</w:t>
            </w:r>
          </w:p>
        </w:tc>
        <w:tc>
          <w:tcPr>
            <w:tcW w:w="993" w:type="dxa"/>
            <w:shd w:val="clear" w:color="auto" w:fill="auto"/>
          </w:tcPr>
          <w:p w14:paraId="70486E14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25B3F253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36413C7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3157608E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00200853" w14:textId="77777777" w:rsidR="00CB4EEE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7535E179" w14:textId="77777777" w:rsidTr="002B2DA4">
        <w:trPr>
          <w:trHeight w:val="825"/>
        </w:trPr>
        <w:tc>
          <w:tcPr>
            <w:tcW w:w="3261" w:type="dxa"/>
            <w:shd w:val="clear" w:color="auto" w:fill="auto"/>
          </w:tcPr>
          <w:p w14:paraId="62A43266" w14:textId="77777777" w:rsidR="00CB4EEE" w:rsidRDefault="00CB4EEE" w:rsidP="002B2DA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</w:pPr>
            <w:r w:rsidRPr="002B2DA4">
              <w:t>Тема 2.10</w:t>
            </w:r>
            <w:r w:rsidRPr="00741AD8">
              <w:t xml:space="preserve"> </w:t>
            </w:r>
            <w:r>
              <w:t xml:space="preserve"> </w:t>
            </w:r>
          </w:p>
          <w:p w14:paraId="502E4BC5" w14:textId="77777777" w:rsidR="00CB4EEE" w:rsidRPr="002B2DA4" w:rsidRDefault="00CB4EEE" w:rsidP="002B2DA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</w:pPr>
            <w:r w:rsidRPr="002B2DA4">
              <w:t>Внешняя политика России  в 2008 – 2018 г.г.</w:t>
            </w:r>
          </w:p>
        </w:tc>
        <w:tc>
          <w:tcPr>
            <w:tcW w:w="7654" w:type="dxa"/>
            <w:shd w:val="clear" w:color="auto" w:fill="auto"/>
          </w:tcPr>
          <w:p w14:paraId="1B1DA0CE" w14:textId="77777777" w:rsidR="00CB4EEE" w:rsidRPr="002B2DA4" w:rsidRDefault="00CB4EEE" w:rsidP="002B2DA4">
            <w:pPr>
              <w:widowControl w:val="0"/>
              <w:tabs>
                <w:tab w:val="left" w:pos="9214"/>
              </w:tabs>
              <w:spacing w:line="322" w:lineRule="exact"/>
              <w:jc w:val="both"/>
              <w:rPr>
                <w:b/>
                <w:color w:val="000000"/>
              </w:rPr>
            </w:pPr>
            <w:r w:rsidRPr="002B2DA4">
              <w:rPr>
                <w:b/>
                <w:color w:val="000000"/>
              </w:rPr>
              <w:t>Содержание</w:t>
            </w:r>
            <w:r w:rsidRPr="002B2DA4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14:paraId="5AAEC950" w14:textId="77777777" w:rsidR="00CB4EEE" w:rsidRPr="002B2DA4" w:rsidRDefault="00CB4EEE" w:rsidP="002B2DA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</w:rPr>
            </w:pPr>
            <w:r w:rsidRPr="002B2DA4">
              <w:rPr>
                <w:color w:val="000000"/>
                <w:spacing w:val="-1"/>
              </w:rPr>
              <w:t xml:space="preserve">Участие России в борьбе с международным терроризмом в Сирии. Укрепление обороноспособности страны.  </w:t>
            </w:r>
          </w:p>
        </w:tc>
        <w:tc>
          <w:tcPr>
            <w:tcW w:w="993" w:type="dxa"/>
            <w:shd w:val="clear" w:color="auto" w:fill="auto"/>
          </w:tcPr>
          <w:p w14:paraId="7E6DF107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5AC49A1E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43596569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5794584A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710C0557" w14:textId="77777777" w:rsidR="00CB4EEE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2B8B5E16" w14:textId="77777777" w:rsidTr="002B2DA4">
        <w:trPr>
          <w:trHeight w:val="1650"/>
        </w:trPr>
        <w:tc>
          <w:tcPr>
            <w:tcW w:w="3261" w:type="dxa"/>
            <w:vMerge w:val="restart"/>
            <w:shd w:val="clear" w:color="auto" w:fill="auto"/>
          </w:tcPr>
          <w:p w14:paraId="2F17DD5D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</w:pPr>
            <w:r>
              <w:t>Тема 2.11</w:t>
            </w:r>
            <w:r w:rsidRPr="006D321A">
              <w:t xml:space="preserve"> </w:t>
            </w:r>
          </w:p>
          <w:p w14:paraId="4193FCBF" w14:textId="77777777" w:rsidR="00B51731" w:rsidRPr="006D321A" w:rsidRDefault="00B51731" w:rsidP="002B2DA4">
            <w:pPr>
              <w:widowControl w:val="0"/>
              <w:autoSpaceDE w:val="0"/>
              <w:autoSpaceDN w:val="0"/>
              <w:adjustRightInd w:val="0"/>
            </w:pPr>
            <w:r w:rsidRPr="006D321A">
              <w:t>Российской  Федерации  в современном  мире.</w:t>
            </w:r>
          </w:p>
        </w:tc>
        <w:tc>
          <w:tcPr>
            <w:tcW w:w="7654" w:type="dxa"/>
            <w:shd w:val="clear" w:color="auto" w:fill="auto"/>
          </w:tcPr>
          <w:p w14:paraId="6553FB8F" w14:textId="77777777" w:rsidR="00B51731" w:rsidRPr="002B2DA4" w:rsidRDefault="00B51731" w:rsidP="002B2DA4">
            <w:pPr>
              <w:widowControl w:val="0"/>
              <w:spacing w:line="322" w:lineRule="exact"/>
              <w:ind w:left="120"/>
              <w:rPr>
                <w:b/>
                <w:color w:val="000000"/>
              </w:rPr>
            </w:pPr>
            <w:r w:rsidRPr="002B2DA4">
              <w:rPr>
                <w:b/>
                <w:color w:val="000000"/>
              </w:rPr>
              <w:t>Содержание учебного материала</w:t>
            </w:r>
          </w:p>
          <w:p w14:paraId="61E6846C" w14:textId="77777777" w:rsidR="00B51731" w:rsidRPr="002B2DA4" w:rsidRDefault="00B51731" w:rsidP="002B2DA4">
            <w:pPr>
              <w:widowControl w:val="0"/>
              <w:spacing w:line="322" w:lineRule="exact"/>
              <w:ind w:left="120"/>
              <w:rPr>
                <w:rFonts w:ascii="Calibri" w:hAnsi="Calibri"/>
                <w:b/>
                <w:color w:val="000000"/>
              </w:rPr>
            </w:pPr>
            <w:r w:rsidRPr="002B2DA4">
              <w:rPr>
                <w:color w:val="000000"/>
                <w:shd w:val="clear" w:color="auto" w:fill="FFFFFF"/>
              </w:rPr>
              <w:t>Российская Федерация на современном этапе развития: место России в мировой экономике, политике, международных отношениях. Россия и международные организации и объединения. Направления современной внутренней и внешней политики.</w:t>
            </w:r>
          </w:p>
        </w:tc>
        <w:tc>
          <w:tcPr>
            <w:tcW w:w="993" w:type="dxa"/>
            <w:shd w:val="clear" w:color="auto" w:fill="auto"/>
          </w:tcPr>
          <w:p w14:paraId="63731D84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52403B93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053A6274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2BDFACC5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3EF3D6FC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768CF4CC" w14:textId="77777777" w:rsidTr="002B2DA4">
        <w:trPr>
          <w:trHeight w:val="911"/>
        </w:trPr>
        <w:tc>
          <w:tcPr>
            <w:tcW w:w="3261" w:type="dxa"/>
            <w:vMerge/>
            <w:shd w:val="clear" w:color="auto" w:fill="auto"/>
          </w:tcPr>
          <w:p w14:paraId="1CA531FC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54" w:type="dxa"/>
            <w:shd w:val="clear" w:color="auto" w:fill="auto"/>
          </w:tcPr>
          <w:p w14:paraId="087B48AC" w14:textId="77777777" w:rsidR="00B51731" w:rsidRPr="002B2DA4" w:rsidRDefault="00B51731" w:rsidP="002B2DA4">
            <w:pPr>
              <w:widowControl w:val="0"/>
              <w:spacing w:line="322" w:lineRule="exact"/>
              <w:ind w:left="120"/>
              <w:rPr>
                <w:b/>
                <w:color w:val="000000"/>
                <w:shd w:val="clear" w:color="auto" w:fill="FFFFFF"/>
              </w:rPr>
            </w:pPr>
            <w:r w:rsidRPr="002B2DA4">
              <w:rPr>
                <w:b/>
                <w:color w:val="000000"/>
                <w:shd w:val="clear" w:color="auto" w:fill="FFFFFF"/>
              </w:rPr>
              <w:t>Практическое занятие № 6</w:t>
            </w:r>
          </w:p>
          <w:p w14:paraId="7C9FA3D4" w14:textId="77777777" w:rsidR="00B51731" w:rsidRPr="002B2DA4" w:rsidRDefault="00B51731" w:rsidP="002B2DA4">
            <w:pPr>
              <w:widowControl w:val="0"/>
              <w:spacing w:line="322" w:lineRule="exact"/>
              <w:ind w:left="120"/>
              <w:rPr>
                <w:b/>
                <w:color w:val="000000"/>
              </w:rPr>
            </w:pPr>
            <w:r w:rsidRPr="002B2DA4">
              <w:rPr>
                <w:color w:val="000000"/>
              </w:rPr>
              <w:t>Перспективные направления и основные проблемы развития РФ на современном этапе.</w:t>
            </w:r>
          </w:p>
        </w:tc>
        <w:tc>
          <w:tcPr>
            <w:tcW w:w="993" w:type="dxa"/>
            <w:shd w:val="clear" w:color="auto" w:fill="auto"/>
          </w:tcPr>
          <w:p w14:paraId="135D08CF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 xml:space="preserve">         2</w:t>
            </w:r>
          </w:p>
        </w:tc>
        <w:tc>
          <w:tcPr>
            <w:tcW w:w="1417" w:type="dxa"/>
            <w:shd w:val="clear" w:color="auto" w:fill="auto"/>
          </w:tcPr>
          <w:p w14:paraId="7327AC5C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540C4A58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</w:p>
        </w:tc>
      </w:tr>
      <w:tr w:rsidR="002B2DA4" w:rsidRPr="00004096" w14:paraId="5EE9FAF8" w14:textId="77777777" w:rsidTr="002B2DA4">
        <w:trPr>
          <w:trHeight w:val="825"/>
        </w:trPr>
        <w:tc>
          <w:tcPr>
            <w:tcW w:w="3261" w:type="dxa"/>
            <w:vMerge/>
            <w:shd w:val="clear" w:color="auto" w:fill="auto"/>
          </w:tcPr>
          <w:p w14:paraId="1898265B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  <w:tc>
          <w:tcPr>
            <w:tcW w:w="7654" w:type="dxa"/>
            <w:shd w:val="clear" w:color="auto" w:fill="auto"/>
          </w:tcPr>
          <w:p w14:paraId="2004286F" w14:textId="77777777" w:rsidR="00B51731" w:rsidRPr="002B2DA4" w:rsidRDefault="00B51731" w:rsidP="002B2DA4">
            <w:pPr>
              <w:widowControl w:val="0"/>
              <w:spacing w:line="322" w:lineRule="exact"/>
              <w:ind w:left="120"/>
              <w:rPr>
                <w:b/>
                <w:color w:val="000000"/>
              </w:rPr>
            </w:pPr>
            <w:r w:rsidRPr="002B2DA4">
              <w:rPr>
                <w:b/>
                <w:color w:val="000000"/>
              </w:rPr>
              <w:t>Самостоятельная работа обучающихся</w:t>
            </w:r>
          </w:p>
          <w:p w14:paraId="5A8FE6B7" w14:textId="77777777" w:rsidR="00B51731" w:rsidRPr="002B2DA4" w:rsidRDefault="00B51731" w:rsidP="002B2DA4">
            <w:pPr>
              <w:widowControl w:val="0"/>
              <w:spacing w:line="322" w:lineRule="exact"/>
              <w:ind w:left="120"/>
              <w:rPr>
                <w:rFonts w:ascii="Calibri" w:hAnsi="Calibri"/>
                <w:b/>
                <w:color w:val="000000"/>
              </w:rPr>
            </w:pPr>
            <w:r w:rsidRPr="002B2DA4">
              <w:rPr>
                <w:color w:val="000000"/>
              </w:rPr>
              <w:t>Реферат: «Российская империя -  СССР – СССР – Российская Федерация: общее и особенное в трех эпоха истории одной страны»</w:t>
            </w:r>
          </w:p>
        </w:tc>
        <w:tc>
          <w:tcPr>
            <w:tcW w:w="993" w:type="dxa"/>
            <w:shd w:val="clear" w:color="auto" w:fill="auto"/>
          </w:tcPr>
          <w:p w14:paraId="5D92E3C1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673844D1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3</w:t>
            </w: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74B500BB" w14:textId="77777777" w:rsidR="00B51731" w:rsidRPr="002B2DA4" w:rsidRDefault="00B51731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</w:p>
        </w:tc>
      </w:tr>
      <w:tr w:rsidR="002B2DA4" w:rsidRPr="00004096" w14:paraId="156775A9" w14:textId="77777777" w:rsidTr="002B2DA4">
        <w:trPr>
          <w:trHeight w:val="825"/>
        </w:trPr>
        <w:tc>
          <w:tcPr>
            <w:tcW w:w="3261" w:type="dxa"/>
            <w:shd w:val="clear" w:color="auto" w:fill="auto"/>
          </w:tcPr>
          <w:p w14:paraId="514DF1CE" w14:textId="77777777" w:rsidR="00CB4EEE" w:rsidRDefault="00CB4EEE" w:rsidP="002B2DA4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Тема 2.12</w:t>
            </w:r>
            <w:r w:rsidRPr="006D321A">
              <w:t xml:space="preserve"> </w:t>
            </w:r>
          </w:p>
          <w:p w14:paraId="36425363" w14:textId="77777777" w:rsidR="00CB4EEE" w:rsidRDefault="00CB4EEE" w:rsidP="002B2DA4">
            <w:pPr>
              <w:widowControl w:val="0"/>
              <w:autoSpaceDE w:val="0"/>
              <w:autoSpaceDN w:val="0"/>
              <w:adjustRightInd w:val="0"/>
            </w:pPr>
            <w:r w:rsidRPr="006D321A">
              <w:t>Интеграционные пр</w:t>
            </w:r>
            <w:r>
              <w:t>оцессы конца XX - начала XXI  в.в.</w:t>
            </w:r>
          </w:p>
          <w:p w14:paraId="2985D7DB" w14:textId="77777777" w:rsidR="00CB4EEE" w:rsidRDefault="00CB4EEE" w:rsidP="002B2DA4">
            <w:pPr>
              <w:widowControl w:val="0"/>
              <w:autoSpaceDE w:val="0"/>
              <w:autoSpaceDN w:val="0"/>
              <w:adjustRightInd w:val="0"/>
            </w:pPr>
          </w:p>
          <w:p w14:paraId="0EB6ACB3" w14:textId="77777777" w:rsidR="00CB4EEE" w:rsidRPr="006D321A" w:rsidRDefault="00CB4EEE" w:rsidP="002B2D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54" w:type="dxa"/>
            <w:shd w:val="clear" w:color="auto" w:fill="auto"/>
          </w:tcPr>
          <w:p w14:paraId="110C1517" w14:textId="77777777" w:rsidR="00CB4EEE" w:rsidRPr="002B2DA4" w:rsidRDefault="00CB4EEE" w:rsidP="002B2DA4">
            <w:pPr>
              <w:widowControl w:val="0"/>
              <w:spacing w:line="322" w:lineRule="exact"/>
              <w:jc w:val="both"/>
              <w:rPr>
                <w:b/>
                <w:color w:val="000000"/>
              </w:rPr>
            </w:pPr>
            <w:r w:rsidRPr="002B2DA4">
              <w:rPr>
                <w:b/>
                <w:color w:val="000000"/>
              </w:rPr>
              <w:t>Содержание</w:t>
            </w:r>
            <w:r w:rsidRPr="002B2DA4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14:paraId="1791C077" w14:textId="77777777" w:rsidR="00CB4EEE" w:rsidRPr="006D321A" w:rsidRDefault="00CB4EEE" w:rsidP="002B2DA4">
            <w:pPr>
              <w:widowControl w:val="0"/>
              <w:autoSpaceDE w:val="0"/>
              <w:autoSpaceDN w:val="0"/>
              <w:adjustRightInd w:val="0"/>
            </w:pPr>
            <w:r w:rsidRPr="006D321A">
              <w:t>Политическая и экономическая интеграция в 2000-е годы. ВТО, СНГ, ЕС и др. организации. Цель, назначение, участники. Роль и положение ООН. Место в них Российской Федерации. Интеграционные процессы на постсоветском пространстве.</w:t>
            </w:r>
          </w:p>
        </w:tc>
        <w:tc>
          <w:tcPr>
            <w:tcW w:w="993" w:type="dxa"/>
            <w:shd w:val="clear" w:color="auto" w:fill="auto"/>
          </w:tcPr>
          <w:p w14:paraId="4D91560B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5B9EC268" w14:textId="77777777" w:rsidR="00CB4EEE" w:rsidRPr="002B2DA4" w:rsidRDefault="00CB4EEE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494E486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0F0FD33B" w14:textId="77777777" w:rsidR="00B51731" w:rsidRDefault="00B51731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6D273D4C" w14:textId="77777777" w:rsidR="00CB4EEE" w:rsidRPr="002B2DA4" w:rsidRDefault="00B51731" w:rsidP="002B2DA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3102A634" w14:textId="77777777" w:rsidTr="002B2DA4">
        <w:trPr>
          <w:trHeight w:val="825"/>
        </w:trPr>
        <w:tc>
          <w:tcPr>
            <w:tcW w:w="3261" w:type="dxa"/>
            <w:shd w:val="clear" w:color="auto" w:fill="auto"/>
          </w:tcPr>
          <w:p w14:paraId="3D19A159" w14:textId="77777777" w:rsidR="00FE5068" w:rsidRPr="002B2DA4" w:rsidRDefault="00FE5068" w:rsidP="002B2DA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</w:pPr>
            <w:r w:rsidRPr="002B2DA4">
              <w:t xml:space="preserve">Тема 2.13 </w:t>
            </w:r>
          </w:p>
          <w:p w14:paraId="1B4F9BB7" w14:textId="77777777" w:rsidR="00FE5068" w:rsidRPr="002B2DA4" w:rsidRDefault="00FE5068" w:rsidP="002B2DA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</w:pPr>
            <w:r w:rsidRPr="002B2DA4">
              <w:t>Интеграционные процессы на постсоветском пространстве</w:t>
            </w:r>
          </w:p>
        </w:tc>
        <w:tc>
          <w:tcPr>
            <w:tcW w:w="7654" w:type="dxa"/>
            <w:shd w:val="clear" w:color="auto" w:fill="auto"/>
          </w:tcPr>
          <w:p w14:paraId="581580CA" w14:textId="77777777" w:rsidR="00FE5068" w:rsidRPr="002B2DA4" w:rsidRDefault="00FE5068" w:rsidP="00D2160C">
            <w:pPr>
              <w:pStyle w:val="a5"/>
              <w:rPr>
                <w:rFonts w:eastAsia="Times New Roman"/>
                <w:b/>
                <w:sz w:val="24"/>
                <w:szCs w:val="24"/>
              </w:rPr>
            </w:pPr>
            <w:r w:rsidRPr="002B2DA4">
              <w:rPr>
                <w:rFonts w:eastAsia="Times New Roman"/>
                <w:b/>
                <w:sz w:val="24"/>
                <w:szCs w:val="24"/>
              </w:rPr>
              <w:t>Содержание учебного материала</w:t>
            </w:r>
          </w:p>
          <w:p w14:paraId="4BFA9FE5" w14:textId="77777777" w:rsidR="00FE5068" w:rsidRPr="002B2DA4" w:rsidRDefault="00FE5068" w:rsidP="00D2160C">
            <w:pPr>
              <w:pStyle w:val="a5"/>
              <w:rPr>
                <w:rFonts w:eastAsia="Times New Roman"/>
                <w:b/>
                <w:color w:val="000000"/>
              </w:rPr>
            </w:pPr>
            <w:r w:rsidRPr="002B2DA4">
              <w:rPr>
                <w:rFonts w:eastAsia="Times New Roman"/>
                <w:sz w:val="24"/>
                <w:szCs w:val="24"/>
              </w:rPr>
              <w:t>Главные тенденции развития. Многонациональность бывших советских республик отразилась на интеграции. Россия-Белоруссия-Казахстан стали ядром для формирования евразийского интеграционного единения. Образование СНГ. Алма-Атинское соглашение</w:t>
            </w:r>
          </w:p>
        </w:tc>
        <w:tc>
          <w:tcPr>
            <w:tcW w:w="993" w:type="dxa"/>
            <w:shd w:val="clear" w:color="auto" w:fill="auto"/>
          </w:tcPr>
          <w:p w14:paraId="68D4FE36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4E295EA5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420B18A" w14:textId="77777777" w:rsidR="00FE5068" w:rsidRDefault="00FE5068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1547CD8F" w14:textId="77777777" w:rsidR="00FE5068" w:rsidRDefault="00FE5068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7EA592EE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0D2E4155" w14:textId="77777777" w:rsidTr="002B2DA4">
        <w:trPr>
          <w:trHeight w:val="825"/>
        </w:trPr>
        <w:tc>
          <w:tcPr>
            <w:tcW w:w="3261" w:type="dxa"/>
            <w:vMerge w:val="restart"/>
            <w:shd w:val="clear" w:color="auto" w:fill="auto"/>
          </w:tcPr>
          <w:p w14:paraId="4DAEE88A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 w:bidi="ru-RU"/>
              </w:rPr>
            </w:pPr>
            <w:r w:rsidRPr="002B2DA4">
              <w:rPr>
                <w:rFonts w:eastAsia="Calibri"/>
                <w:lang w:eastAsia="en-US" w:bidi="ru-RU"/>
              </w:rPr>
              <w:t xml:space="preserve">Тема 2.14 </w:t>
            </w:r>
          </w:p>
          <w:p w14:paraId="4A1BD332" w14:textId="77777777" w:rsidR="00FE5068" w:rsidRDefault="00FE5068" w:rsidP="002B2DA4">
            <w:pPr>
              <w:widowControl w:val="0"/>
              <w:autoSpaceDE w:val="0"/>
              <w:autoSpaceDN w:val="0"/>
              <w:adjustRightInd w:val="0"/>
            </w:pPr>
            <w:r w:rsidRPr="002B2DA4">
              <w:rPr>
                <w:rFonts w:eastAsia="Calibri"/>
                <w:lang w:eastAsia="en-US" w:bidi="ru-RU"/>
              </w:rPr>
              <w:t xml:space="preserve">Формирование единого образовательного и культурного пространства в Европе и отдельных регионах мира. </w:t>
            </w:r>
          </w:p>
        </w:tc>
        <w:tc>
          <w:tcPr>
            <w:tcW w:w="7654" w:type="dxa"/>
            <w:shd w:val="clear" w:color="auto" w:fill="auto"/>
          </w:tcPr>
          <w:p w14:paraId="2881EF92" w14:textId="77777777" w:rsidR="00FE5068" w:rsidRPr="002B2DA4" w:rsidRDefault="00FE5068" w:rsidP="002B2DA4">
            <w:pPr>
              <w:widowControl w:val="0"/>
              <w:spacing w:line="322" w:lineRule="exact"/>
              <w:jc w:val="both"/>
              <w:rPr>
                <w:b/>
                <w:color w:val="000000"/>
              </w:rPr>
            </w:pPr>
            <w:r w:rsidRPr="002B2DA4">
              <w:rPr>
                <w:b/>
                <w:color w:val="000000"/>
              </w:rPr>
              <w:t>Содержание</w:t>
            </w:r>
            <w:r w:rsidRPr="002B2DA4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14:paraId="1BD075AE" w14:textId="77777777" w:rsidR="00FE5068" w:rsidRPr="002B2DA4" w:rsidRDefault="00FE5068" w:rsidP="002B2DA4">
            <w:pPr>
              <w:widowControl w:val="0"/>
              <w:spacing w:line="322" w:lineRule="exact"/>
              <w:jc w:val="both"/>
              <w:rPr>
                <w:rFonts w:eastAsia="Calibri"/>
                <w:lang w:eastAsia="en-US" w:bidi="ru-RU"/>
              </w:rPr>
            </w:pPr>
            <w:r w:rsidRPr="002B2DA4">
              <w:rPr>
                <w:rFonts w:eastAsia="Calibri"/>
                <w:lang w:eastAsia="en-US" w:bidi="ru-RU"/>
              </w:rPr>
              <w:t>Образование в РФ. Глобальные тенденции в мировой системе образования 21 века. Основополагающие документы Болонского процесса. РФ в Болонском  процессе. Возможность превращения Европейского пространства высшего образования в Европейское научное пространство.</w:t>
            </w:r>
          </w:p>
        </w:tc>
        <w:tc>
          <w:tcPr>
            <w:tcW w:w="993" w:type="dxa"/>
            <w:shd w:val="clear" w:color="auto" w:fill="auto"/>
          </w:tcPr>
          <w:p w14:paraId="273F4C2F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425A74DA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23419781" w14:textId="77777777" w:rsidR="00FE5068" w:rsidRDefault="00FE5068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265DEE35" w14:textId="77777777" w:rsidR="00FE5068" w:rsidRDefault="00FE5068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7C881F86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13974F67" w14:textId="77777777" w:rsidTr="002B2DA4">
        <w:trPr>
          <w:trHeight w:val="612"/>
        </w:trPr>
        <w:tc>
          <w:tcPr>
            <w:tcW w:w="3261" w:type="dxa"/>
            <w:vMerge/>
            <w:shd w:val="clear" w:color="auto" w:fill="auto"/>
          </w:tcPr>
          <w:p w14:paraId="428D11DA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  <w:tc>
          <w:tcPr>
            <w:tcW w:w="7654" w:type="dxa"/>
            <w:shd w:val="clear" w:color="auto" w:fill="auto"/>
          </w:tcPr>
          <w:p w14:paraId="38F2A5F9" w14:textId="77777777" w:rsidR="00FE5068" w:rsidRPr="002B2DA4" w:rsidRDefault="00FE5068" w:rsidP="002B2DA4">
            <w:pPr>
              <w:widowControl w:val="0"/>
              <w:spacing w:line="322" w:lineRule="exact"/>
              <w:jc w:val="both"/>
              <w:rPr>
                <w:color w:val="000000"/>
              </w:rPr>
            </w:pPr>
            <w:r w:rsidRPr="002B2DA4">
              <w:rPr>
                <w:b/>
                <w:color w:val="000000"/>
              </w:rPr>
              <w:t>Практическое занятие</w:t>
            </w:r>
            <w:r w:rsidRPr="002B2DA4">
              <w:rPr>
                <w:color w:val="000000"/>
              </w:rPr>
              <w:t xml:space="preserve"> </w:t>
            </w:r>
            <w:r w:rsidRPr="002B2DA4">
              <w:rPr>
                <w:b/>
                <w:color w:val="000000"/>
              </w:rPr>
              <w:t>№ 7</w:t>
            </w:r>
          </w:p>
          <w:p w14:paraId="4FD609C3" w14:textId="77777777" w:rsidR="00FE5068" w:rsidRPr="002B2DA4" w:rsidRDefault="00FE5068" w:rsidP="002B2DA4">
            <w:pPr>
              <w:widowControl w:val="0"/>
              <w:spacing w:line="322" w:lineRule="exact"/>
              <w:jc w:val="both"/>
              <w:rPr>
                <w:color w:val="000000"/>
              </w:rPr>
            </w:pPr>
            <w:r w:rsidRPr="002B2DA4">
              <w:rPr>
                <w:color w:val="000000"/>
              </w:rPr>
              <w:t xml:space="preserve"> Россия и мировые интеграционные процессы</w:t>
            </w:r>
          </w:p>
        </w:tc>
        <w:tc>
          <w:tcPr>
            <w:tcW w:w="993" w:type="dxa"/>
            <w:shd w:val="clear" w:color="auto" w:fill="auto"/>
          </w:tcPr>
          <w:p w14:paraId="6141628B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246E4D22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3691D4A3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</w:p>
        </w:tc>
      </w:tr>
      <w:tr w:rsidR="002B2DA4" w:rsidRPr="00004096" w14:paraId="75E467CD" w14:textId="77777777" w:rsidTr="002B2DA4">
        <w:trPr>
          <w:trHeight w:val="825"/>
        </w:trPr>
        <w:tc>
          <w:tcPr>
            <w:tcW w:w="3261" w:type="dxa"/>
            <w:vMerge/>
            <w:shd w:val="clear" w:color="auto" w:fill="auto"/>
          </w:tcPr>
          <w:p w14:paraId="2ECDE242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  <w:tc>
          <w:tcPr>
            <w:tcW w:w="7654" w:type="dxa"/>
            <w:shd w:val="clear" w:color="auto" w:fill="auto"/>
          </w:tcPr>
          <w:p w14:paraId="2B6DCE87" w14:textId="77777777" w:rsidR="00FE5068" w:rsidRPr="002B2DA4" w:rsidRDefault="00FE5068" w:rsidP="002B2DA4">
            <w:pPr>
              <w:widowControl w:val="0"/>
              <w:jc w:val="both"/>
              <w:rPr>
                <w:b/>
                <w:color w:val="000000"/>
              </w:rPr>
            </w:pPr>
            <w:r w:rsidRPr="002B2DA4">
              <w:rPr>
                <w:b/>
                <w:color w:val="000000"/>
              </w:rPr>
              <w:t>Самостоятельная работа обучающихся</w:t>
            </w:r>
          </w:p>
          <w:p w14:paraId="2E98CEA3" w14:textId="77777777" w:rsidR="00FE5068" w:rsidRPr="002B2DA4" w:rsidRDefault="00FE5068" w:rsidP="002B2DA4">
            <w:pPr>
              <w:widowControl w:val="0"/>
              <w:jc w:val="both"/>
              <w:rPr>
                <w:color w:val="000000"/>
              </w:rPr>
            </w:pPr>
            <w:r w:rsidRPr="002B2DA4">
              <w:rPr>
                <w:color w:val="000000"/>
              </w:rPr>
              <w:t>Сообщения:</w:t>
            </w:r>
          </w:p>
          <w:p w14:paraId="373C0288" w14:textId="77777777" w:rsidR="00FE5068" w:rsidRPr="002B2DA4" w:rsidRDefault="00FE5068" w:rsidP="002B2DA4">
            <w:pPr>
              <w:widowControl w:val="0"/>
              <w:jc w:val="both"/>
              <w:rPr>
                <w:color w:val="000000"/>
              </w:rPr>
            </w:pPr>
            <w:r w:rsidRPr="002B2DA4">
              <w:rPr>
                <w:color w:val="000000"/>
              </w:rPr>
              <w:t xml:space="preserve">  1. История  создания и деятельность ООН.</w:t>
            </w:r>
          </w:p>
          <w:p w14:paraId="1439E18B" w14:textId="77777777" w:rsidR="00FE5068" w:rsidRPr="002B2DA4" w:rsidRDefault="00FE5068" w:rsidP="002B2DA4">
            <w:pPr>
              <w:widowControl w:val="0"/>
              <w:jc w:val="both"/>
              <w:rPr>
                <w:color w:val="000000"/>
              </w:rPr>
            </w:pPr>
            <w:r w:rsidRPr="002B2DA4">
              <w:rPr>
                <w:color w:val="000000"/>
              </w:rPr>
              <w:t xml:space="preserve">  2. История создания и деятельность ОБСЕ.</w:t>
            </w:r>
          </w:p>
          <w:p w14:paraId="0B8E4593" w14:textId="77777777" w:rsidR="00FE5068" w:rsidRPr="002B2DA4" w:rsidRDefault="00FE5068" w:rsidP="002B2DA4">
            <w:pPr>
              <w:widowControl w:val="0"/>
              <w:jc w:val="both"/>
              <w:rPr>
                <w:rFonts w:ascii="Calibri" w:hAnsi="Calibri"/>
                <w:b/>
                <w:color w:val="000000"/>
              </w:rPr>
            </w:pPr>
            <w:r w:rsidRPr="002B2DA4">
              <w:rPr>
                <w:color w:val="000000"/>
              </w:rPr>
              <w:t xml:space="preserve">  3. и других международных организаций.</w:t>
            </w:r>
          </w:p>
        </w:tc>
        <w:tc>
          <w:tcPr>
            <w:tcW w:w="993" w:type="dxa"/>
            <w:shd w:val="clear" w:color="auto" w:fill="auto"/>
          </w:tcPr>
          <w:p w14:paraId="6C0FD518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366ED881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3</w:t>
            </w: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55749E29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</w:p>
        </w:tc>
      </w:tr>
      <w:tr w:rsidR="002B2DA4" w:rsidRPr="00004096" w14:paraId="68C77345" w14:textId="77777777" w:rsidTr="002B2DA4">
        <w:trPr>
          <w:trHeight w:val="825"/>
        </w:trPr>
        <w:tc>
          <w:tcPr>
            <w:tcW w:w="3261" w:type="dxa"/>
            <w:shd w:val="clear" w:color="auto" w:fill="auto"/>
          </w:tcPr>
          <w:p w14:paraId="566F2CAA" w14:textId="77777777" w:rsidR="00FE5068" w:rsidRDefault="00FE5068" w:rsidP="002B2DA4">
            <w:pPr>
              <w:widowControl w:val="0"/>
              <w:autoSpaceDE w:val="0"/>
              <w:autoSpaceDN w:val="0"/>
              <w:adjustRightInd w:val="0"/>
            </w:pPr>
            <w:r>
              <w:t xml:space="preserve">Тема 2.15 </w:t>
            </w:r>
          </w:p>
          <w:p w14:paraId="02116614" w14:textId="77777777" w:rsidR="00FE5068" w:rsidRPr="006D321A" w:rsidRDefault="00FE5068" w:rsidP="002B2DA4">
            <w:pPr>
              <w:widowControl w:val="0"/>
              <w:autoSpaceDE w:val="0"/>
              <w:autoSpaceDN w:val="0"/>
              <w:adjustRightInd w:val="0"/>
            </w:pPr>
            <w:r w:rsidRPr="006D321A">
              <w:t>Мир в ХХ1 веке. Международные отношения в ХХ1 в.</w:t>
            </w:r>
          </w:p>
        </w:tc>
        <w:tc>
          <w:tcPr>
            <w:tcW w:w="7654" w:type="dxa"/>
            <w:shd w:val="clear" w:color="auto" w:fill="auto"/>
          </w:tcPr>
          <w:p w14:paraId="7085CB74" w14:textId="77777777" w:rsidR="00FE5068" w:rsidRPr="002B2DA4" w:rsidRDefault="00FE5068" w:rsidP="002B2DA4">
            <w:pPr>
              <w:widowControl w:val="0"/>
              <w:ind w:left="120"/>
              <w:rPr>
                <w:b/>
                <w:color w:val="000000"/>
              </w:rPr>
            </w:pPr>
            <w:r w:rsidRPr="002B2DA4">
              <w:rPr>
                <w:b/>
                <w:color w:val="000000"/>
              </w:rPr>
              <w:t>Содержание</w:t>
            </w:r>
            <w:r w:rsidRPr="002B2DA4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14:paraId="57DB1834" w14:textId="77777777" w:rsidR="00FE5068" w:rsidRPr="006D321A" w:rsidRDefault="00FE5068" w:rsidP="002B2DA4">
            <w:pPr>
              <w:widowControl w:val="0"/>
              <w:autoSpaceDE w:val="0"/>
              <w:autoSpaceDN w:val="0"/>
              <w:adjustRightInd w:val="0"/>
            </w:pPr>
            <w:r w:rsidRPr="002B2DA4">
              <w:rPr>
                <w:color w:val="000000"/>
                <w:shd w:val="clear" w:color="auto" w:fill="FFFFFF"/>
              </w:rPr>
              <w:t>Современная Европа, Африка, Азия, Америка: взаимоотношения, проблемы, экономика, политика, глобальные проблемы, расстановка сил в мире.</w:t>
            </w:r>
          </w:p>
        </w:tc>
        <w:tc>
          <w:tcPr>
            <w:tcW w:w="993" w:type="dxa"/>
            <w:shd w:val="clear" w:color="auto" w:fill="auto"/>
          </w:tcPr>
          <w:p w14:paraId="0B3C656D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270BB49B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71C6605" w14:textId="77777777" w:rsidR="00FE5068" w:rsidRDefault="00FE5068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67827AC5" w14:textId="77777777" w:rsidR="00FE5068" w:rsidRDefault="00FE5068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13ACD72C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02AB9EA9" w14:textId="77777777" w:rsidTr="002B2DA4">
        <w:trPr>
          <w:trHeight w:val="825"/>
        </w:trPr>
        <w:tc>
          <w:tcPr>
            <w:tcW w:w="3261" w:type="dxa"/>
            <w:vMerge w:val="restart"/>
            <w:shd w:val="clear" w:color="auto" w:fill="auto"/>
          </w:tcPr>
          <w:p w14:paraId="469E186D" w14:textId="77777777" w:rsidR="00FE5068" w:rsidRDefault="00FE5068" w:rsidP="002B2DA4">
            <w:pPr>
              <w:widowControl w:val="0"/>
              <w:autoSpaceDE w:val="0"/>
              <w:autoSpaceDN w:val="0"/>
              <w:adjustRightInd w:val="0"/>
            </w:pPr>
            <w:r>
              <w:t>Тема 2.16</w:t>
            </w:r>
            <w:r w:rsidRPr="006D321A">
              <w:t xml:space="preserve"> </w:t>
            </w:r>
          </w:p>
          <w:p w14:paraId="3A1BD8D4" w14:textId="77777777" w:rsidR="00FE5068" w:rsidRPr="006D321A" w:rsidRDefault="00FE5068" w:rsidP="002B2DA4">
            <w:pPr>
              <w:widowControl w:val="0"/>
              <w:autoSpaceDE w:val="0"/>
              <w:autoSpaceDN w:val="0"/>
              <w:adjustRightInd w:val="0"/>
            </w:pPr>
            <w:r w:rsidRPr="006D321A">
              <w:t>Культура во второй воловине ХХ -  в начале ХХI в.в.</w:t>
            </w:r>
          </w:p>
        </w:tc>
        <w:tc>
          <w:tcPr>
            <w:tcW w:w="7654" w:type="dxa"/>
            <w:shd w:val="clear" w:color="auto" w:fill="auto"/>
          </w:tcPr>
          <w:p w14:paraId="5959FE94" w14:textId="77777777" w:rsidR="00FE5068" w:rsidRPr="002B2DA4" w:rsidRDefault="00FE5068" w:rsidP="002B2DA4">
            <w:pPr>
              <w:widowControl w:val="0"/>
              <w:tabs>
                <w:tab w:val="left" w:pos="9214"/>
              </w:tabs>
              <w:jc w:val="both"/>
              <w:rPr>
                <w:b/>
                <w:color w:val="000000"/>
              </w:rPr>
            </w:pPr>
            <w:r w:rsidRPr="002B2DA4">
              <w:rPr>
                <w:b/>
                <w:color w:val="000000"/>
              </w:rPr>
              <w:t>Содержание</w:t>
            </w:r>
            <w:r w:rsidRPr="002B2DA4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14:paraId="6C884B21" w14:textId="77777777" w:rsidR="00FE5068" w:rsidRPr="002B2DA4" w:rsidRDefault="00FE5068" w:rsidP="002B2DA4">
            <w:pPr>
              <w:widowControl w:val="0"/>
              <w:rPr>
                <w:b/>
                <w:color w:val="000000"/>
              </w:rPr>
            </w:pPr>
            <w:r w:rsidRPr="006D321A">
              <w:t>Наука в 1945 – 1960 г.г. Интернет и становление глобального информационного пространства. Последствия становление глобального информационного пространства. На пути к формированию новых ценностей. Постмодернизм</w:t>
            </w:r>
          </w:p>
        </w:tc>
        <w:tc>
          <w:tcPr>
            <w:tcW w:w="993" w:type="dxa"/>
            <w:shd w:val="clear" w:color="auto" w:fill="auto"/>
          </w:tcPr>
          <w:p w14:paraId="43B72940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64B64441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F6560CF" w14:textId="77777777" w:rsidR="00FE5068" w:rsidRDefault="00FE5068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2F3FADF5" w14:textId="77777777" w:rsidR="00FE5068" w:rsidRDefault="00FE5068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390151CB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01A9FD74" w14:textId="77777777" w:rsidTr="002B2DA4">
        <w:trPr>
          <w:trHeight w:val="825"/>
        </w:trPr>
        <w:tc>
          <w:tcPr>
            <w:tcW w:w="3261" w:type="dxa"/>
            <w:vMerge/>
            <w:shd w:val="clear" w:color="auto" w:fill="auto"/>
          </w:tcPr>
          <w:p w14:paraId="0CF25891" w14:textId="77777777" w:rsidR="00FE5068" w:rsidRDefault="00FE5068" w:rsidP="002B2D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54" w:type="dxa"/>
            <w:shd w:val="clear" w:color="auto" w:fill="auto"/>
          </w:tcPr>
          <w:p w14:paraId="483C7BBC" w14:textId="77777777" w:rsidR="00FE5068" w:rsidRPr="002B2DA4" w:rsidRDefault="00FE5068" w:rsidP="002B2DA4">
            <w:pPr>
              <w:widowControl w:val="0"/>
              <w:tabs>
                <w:tab w:val="left" w:pos="9214"/>
              </w:tabs>
              <w:jc w:val="both"/>
              <w:rPr>
                <w:b/>
                <w:color w:val="000000"/>
              </w:rPr>
            </w:pPr>
            <w:r w:rsidRPr="002B2DA4">
              <w:rPr>
                <w:b/>
                <w:color w:val="000000"/>
              </w:rPr>
              <w:t>Самостоятельная работа обучающихся</w:t>
            </w:r>
          </w:p>
          <w:p w14:paraId="5363A996" w14:textId="77777777" w:rsidR="00FE5068" w:rsidRPr="002B2DA4" w:rsidRDefault="00FE5068" w:rsidP="002B2DA4">
            <w:pPr>
              <w:widowControl w:val="0"/>
              <w:tabs>
                <w:tab w:val="left" w:pos="9214"/>
              </w:tabs>
              <w:jc w:val="both"/>
              <w:rPr>
                <w:color w:val="000000"/>
              </w:rPr>
            </w:pPr>
            <w:r w:rsidRPr="002B2DA4">
              <w:rPr>
                <w:color w:val="000000"/>
              </w:rPr>
              <w:t>Написать сочинение-рассуждение на тему «Человек как носитель культуры своего народа»</w:t>
            </w:r>
          </w:p>
        </w:tc>
        <w:tc>
          <w:tcPr>
            <w:tcW w:w="993" w:type="dxa"/>
            <w:shd w:val="clear" w:color="auto" w:fill="auto"/>
          </w:tcPr>
          <w:p w14:paraId="316DC94B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5BD00801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3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56CFEC53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</w:p>
        </w:tc>
      </w:tr>
      <w:tr w:rsidR="002B2DA4" w:rsidRPr="00004096" w14:paraId="01309994" w14:textId="77777777" w:rsidTr="002B2DA4">
        <w:trPr>
          <w:trHeight w:val="825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6D01B0" w14:textId="77777777" w:rsidR="00FE5068" w:rsidRPr="002B2DA4" w:rsidRDefault="00FE5068" w:rsidP="002B2DA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</w:pPr>
            <w:r w:rsidRPr="002B2DA4">
              <w:lastRenderedPageBreak/>
              <w:t xml:space="preserve">Тема 2.17 </w:t>
            </w:r>
          </w:p>
          <w:p w14:paraId="7DE69FC4" w14:textId="77777777" w:rsidR="00FE5068" w:rsidRPr="002B2DA4" w:rsidRDefault="00FE5068" w:rsidP="002B2DA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</w:pPr>
            <w:r w:rsidRPr="002B2DA4">
              <w:t>Современные национальные, региональные, межгосударственные конфликты</w:t>
            </w: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8C1E10" w14:textId="77777777" w:rsidR="00FE5068" w:rsidRPr="002B2DA4" w:rsidRDefault="00FE5068" w:rsidP="002B2DA4">
            <w:pPr>
              <w:widowControl w:val="0"/>
              <w:tabs>
                <w:tab w:val="left" w:pos="9214"/>
              </w:tabs>
              <w:jc w:val="both"/>
              <w:rPr>
                <w:b/>
                <w:color w:val="000000"/>
                <w:shd w:val="clear" w:color="auto" w:fill="FFFFFF"/>
              </w:rPr>
            </w:pPr>
            <w:r w:rsidRPr="002B2DA4">
              <w:rPr>
                <w:b/>
                <w:color w:val="000000"/>
                <w:shd w:val="clear" w:color="auto" w:fill="FFFFFF"/>
              </w:rPr>
              <w:t xml:space="preserve">Содержание учебного материала </w:t>
            </w:r>
          </w:p>
          <w:p w14:paraId="016A0908" w14:textId="77777777" w:rsidR="00FE5068" w:rsidRPr="002B2DA4" w:rsidRDefault="00FE5068" w:rsidP="002B2DA4">
            <w:pPr>
              <w:widowControl w:val="0"/>
              <w:tabs>
                <w:tab w:val="left" w:pos="9214"/>
              </w:tabs>
              <w:jc w:val="both"/>
              <w:rPr>
                <w:color w:val="000000"/>
              </w:rPr>
            </w:pPr>
            <w:r w:rsidRPr="002B2DA4">
              <w:rPr>
                <w:color w:val="000000"/>
                <w:shd w:val="clear" w:color="auto" w:fill="FFFFFF"/>
              </w:rPr>
              <w:t>Причины, участники, хронология, локализация современных локальных, нацио</w:t>
            </w:r>
            <w:r w:rsidRPr="002B2DA4">
              <w:rPr>
                <w:color w:val="000000"/>
                <w:shd w:val="clear" w:color="auto" w:fill="FFFFFF"/>
              </w:rPr>
              <w:softHyphen/>
              <w:t>нальных, региональных, межгосударственных конфликтов. Пути преодоления современных конфликтов. Отношение стран мира к конфликтам. Роль междуна</w:t>
            </w:r>
            <w:r w:rsidRPr="002B2DA4">
              <w:rPr>
                <w:color w:val="000000"/>
                <w:shd w:val="clear" w:color="auto" w:fill="FFFFFF"/>
              </w:rPr>
              <w:softHyphen/>
              <w:t xml:space="preserve">родных организаций. </w:t>
            </w:r>
            <w:r w:rsidRPr="002B2DA4">
              <w:rPr>
                <w:color w:val="000000"/>
              </w:rPr>
              <w:t>К</w:t>
            </w:r>
            <w:r w:rsidRPr="002B2DA4">
              <w:rPr>
                <w:color w:val="000000"/>
                <w:shd w:val="clear" w:color="auto" w:fill="FFFFFF"/>
              </w:rPr>
              <w:t>онфликты в Российской Федерации.</w:t>
            </w:r>
          </w:p>
        </w:tc>
        <w:tc>
          <w:tcPr>
            <w:tcW w:w="993" w:type="dxa"/>
            <w:shd w:val="clear" w:color="auto" w:fill="auto"/>
          </w:tcPr>
          <w:p w14:paraId="5BE93ABE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1D7F65C4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B6FCDDF" w14:textId="77777777" w:rsidR="00FE5068" w:rsidRDefault="00FE5068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4B39AA4B" w14:textId="77777777" w:rsidR="00FE5068" w:rsidRDefault="00FE5068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7E46E79E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3C829B1D" w14:textId="77777777" w:rsidTr="002B2DA4">
        <w:trPr>
          <w:trHeight w:val="8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807BF0" w14:textId="77777777" w:rsidR="00FE5068" w:rsidRPr="002B2DA4" w:rsidRDefault="00FE5068" w:rsidP="002B2DA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</w:pPr>
            <w:r w:rsidRPr="002B2DA4">
              <w:t xml:space="preserve">Тема 2.18  </w:t>
            </w:r>
          </w:p>
          <w:p w14:paraId="1C1F705F" w14:textId="77777777" w:rsidR="00FE5068" w:rsidRPr="002B2DA4" w:rsidRDefault="00FE5068" w:rsidP="002B2DA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</w:pPr>
            <w:r w:rsidRPr="002B2DA4">
              <w:t>Конфликты на постсоветском пространстве.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26A4B4" w14:textId="77777777" w:rsidR="00FE5068" w:rsidRPr="002B2DA4" w:rsidRDefault="00FE5068" w:rsidP="002B2DA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  <w:spacing w:val="-1"/>
              </w:rPr>
            </w:pPr>
            <w:r w:rsidRPr="002B2DA4">
              <w:rPr>
                <w:b/>
              </w:rPr>
              <w:t>Содержание</w:t>
            </w:r>
            <w:r w:rsidRPr="002B2DA4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14:paraId="4E89966F" w14:textId="77777777" w:rsidR="00FE5068" w:rsidRPr="002B2DA4" w:rsidRDefault="00FE5068" w:rsidP="002B2DA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</w:rPr>
            </w:pPr>
            <w:r w:rsidRPr="002B2DA4">
              <w:rPr>
                <w:color w:val="000000"/>
                <w:shd w:val="clear" w:color="auto" w:fill="FFFFFF"/>
              </w:rPr>
              <w:t>Локальные национальные, религиозные и территориальные конфликты в Российской Федерации. Причины и участники. Отношение российского государства к конфликтам, политика в области их преодоления.</w:t>
            </w:r>
          </w:p>
        </w:tc>
        <w:tc>
          <w:tcPr>
            <w:tcW w:w="993" w:type="dxa"/>
            <w:shd w:val="clear" w:color="auto" w:fill="auto"/>
          </w:tcPr>
          <w:p w14:paraId="0F5D02B5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7E3DA02F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D372163" w14:textId="77777777" w:rsidR="00FE5068" w:rsidRDefault="00FE5068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6708A59C" w14:textId="77777777" w:rsidR="00FE5068" w:rsidRDefault="00FE5068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51C638EC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3EFA58E4" w14:textId="77777777" w:rsidTr="002B2DA4">
        <w:trPr>
          <w:trHeight w:val="825"/>
        </w:trPr>
        <w:tc>
          <w:tcPr>
            <w:tcW w:w="3261" w:type="dxa"/>
            <w:shd w:val="clear" w:color="auto" w:fill="auto"/>
          </w:tcPr>
          <w:p w14:paraId="79857828" w14:textId="77777777" w:rsidR="00FE5068" w:rsidRDefault="00FE5068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Тема. 2.19</w:t>
            </w:r>
          </w:p>
          <w:p w14:paraId="105F8175" w14:textId="77777777" w:rsidR="00FE5068" w:rsidRPr="006D321A" w:rsidRDefault="00FE5068" w:rsidP="002B2DA4">
            <w:pPr>
              <w:widowControl w:val="0"/>
              <w:autoSpaceDE w:val="0"/>
              <w:autoSpaceDN w:val="0"/>
              <w:adjustRightInd w:val="0"/>
            </w:pPr>
            <w:r w:rsidRPr="00750462">
              <w:rPr>
                <w:lang w:bidi="ru-RU"/>
              </w:rPr>
              <w:t>Инновационная деятельность - приоритетное направление в науке и экономике</w:t>
            </w:r>
          </w:p>
        </w:tc>
        <w:tc>
          <w:tcPr>
            <w:tcW w:w="7654" w:type="dxa"/>
            <w:shd w:val="clear" w:color="auto" w:fill="auto"/>
          </w:tcPr>
          <w:p w14:paraId="3AF620C6" w14:textId="77777777" w:rsidR="00FE5068" w:rsidRPr="002B2DA4" w:rsidRDefault="00FE5068" w:rsidP="002B2DA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pacing w:val="-1"/>
              </w:rPr>
            </w:pPr>
            <w:r w:rsidRPr="002B2DA4">
              <w:rPr>
                <w:b/>
              </w:rPr>
              <w:t>Содержание</w:t>
            </w:r>
            <w:r w:rsidRPr="002B2DA4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14:paraId="0F541969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1"/>
              </w:rPr>
            </w:pPr>
            <w:r w:rsidRPr="002B2DA4">
              <w:rPr>
                <w:color w:val="000000"/>
                <w:spacing w:val="-1"/>
              </w:rPr>
              <w:t>Понятие инновационной деятельности. Инновационная экономика и наука. Глобальные тренды, оказывающие влияние на научно-технологическое развитие  до 2030 г.</w:t>
            </w:r>
          </w:p>
        </w:tc>
        <w:tc>
          <w:tcPr>
            <w:tcW w:w="993" w:type="dxa"/>
            <w:shd w:val="clear" w:color="auto" w:fill="auto"/>
          </w:tcPr>
          <w:p w14:paraId="285F7D94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72616596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D832EFE" w14:textId="77777777" w:rsidR="00FE5068" w:rsidRDefault="00FE5068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4CAE97B8" w14:textId="77777777" w:rsidR="00FE5068" w:rsidRDefault="00FE5068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60FF58B1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6C5D17A9" w14:textId="77777777" w:rsidTr="002B2DA4">
        <w:trPr>
          <w:trHeight w:val="825"/>
        </w:trPr>
        <w:tc>
          <w:tcPr>
            <w:tcW w:w="3261" w:type="dxa"/>
            <w:shd w:val="clear" w:color="auto" w:fill="auto"/>
          </w:tcPr>
          <w:p w14:paraId="2530ED75" w14:textId="77777777" w:rsidR="00FE5068" w:rsidRPr="002B2DA4" w:rsidRDefault="00FE5068" w:rsidP="002B2DA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</w:pPr>
            <w:r w:rsidRPr="002B2DA4">
              <w:t xml:space="preserve">Тема 2.20 </w:t>
            </w:r>
          </w:p>
          <w:p w14:paraId="6112780B" w14:textId="77777777" w:rsidR="00FE5068" w:rsidRPr="002B2DA4" w:rsidRDefault="00FE5068" w:rsidP="002B2DA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</w:pPr>
            <w:r w:rsidRPr="002B2DA4">
              <w:t>Глобализация: понятие, противоречия.</w:t>
            </w:r>
          </w:p>
        </w:tc>
        <w:tc>
          <w:tcPr>
            <w:tcW w:w="7654" w:type="dxa"/>
            <w:shd w:val="clear" w:color="auto" w:fill="auto"/>
          </w:tcPr>
          <w:p w14:paraId="1C943655" w14:textId="77777777" w:rsidR="00FE5068" w:rsidRPr="002B2DA4" w:rsidRDefault="00FE5068" w:rsidP="002B2DA4">
            <w:pPr>
              <w:widowControl w:val="0"/>
              <w:tabs>
                <w:tab w:val="left" w:pos="9214"/>
              </w:tabs>
              <w:spacing w:line="322" w:lineRule="exact"/>
              <w:jc w:val="both"/>
              <w:rPr>
                <w:b/>
                <w:color w:val="000000"/>
              </w:rPr>
            </w:pPr>
            <w:r w:rsidRPr="002B2DA4">
              <w:rPr>
                <w:b/>
                <w:color w:val="000000"/>
              </w:rPr>
              <w:t>Содержание</w:t>
            </w:r>
            <w:r w:rsidRPr="002B2DA4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14:paraId="7CF529C6" w14:textId="77777777" w:rsidR="00FE5068" w:rsidRPr="002B2DA4" w:rsidRDefault="00FE5068" w:rsidP="002B2DA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</w:pPr>
            <w:r w:rsidRPr="002B2DA4">
              <w:t>Понятие «глобализация». Российская экономика в мировой экономической системе. Основы   функционирования информационной экономики. Проблемы окружающей среды.</w:t>
            </w:r>
          </w:p>
        </w:tc>
        <w:tc>
          <w:tcPr>
            <w:tcW w:w="993" w:type="dxa"/>
            <w:shd w:val="clear" w:color="auto" w:fill="auto"/>
          </w:tcPr>
          <w:p w14:paraId="64509B65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0366654F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A494598" w14:textId="77777777" w:rsidR="00FE5068" w:rsidRDefault="00FE5068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37FF8D0B" w14:textId="77777777" w:rsidR="00FE5068" w:rsidRDefault="00FE5068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61D2BB02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1D059E48" w14:textId="77777777" w:rsidTr="002B2DA4">
        <w:trPr>
          <w:trHeight w:val="825"/>
        </w:trPr>
        <w:tc>
          <w:tcPr>
            <w:tcW w:w="3261" w:type="dxa"/>
            <w:shd w:val="clear" w:color="auto" w:fill="auto"/>
          </w:tcPr>
          <w:p w14:paraId="4A61A9BA" w14:textId="77777777" w:rsidR="00FE5068" w:rsidRDefault="00FE5068" w:rsidP="002B2DA4">
            <w:pPr>
              <w:widowControl w:val="0"/>
              <w:shd w:val="clear" w:color="auto" w:fill="FFFFFF"/>
              <w:tabs>
                <w:tab w:val="left" w:pos="9214"/>
              </w:tabs>
              <w:spacing w:line="322" w:lineRule="exact"/>
            </w:pPr>
            <w:r w:rsidRPr="002B2DA4">
              <w:rPr>
                <w:color w:val="000000"/>
              </w:rPr>
              <w:t>Тема 2.21.</w:t>
            </w:r>
            <w:r w:rsidRPr="00924E07">
              <w:t xml:space="preserve"> </w:t>
            </w:r>
          </w:p>
          <w:p w14:paraId="1FB91DD0" w14:textId="77777777" w:rsidR="00FE5068" w:rsidRPr="002B2DA4" w:rsidRDefault="00FE5068" w:rsidP="002B2DA4">
            <w:pPr>
              <w:widowControl w:val="0"/>
              <w:shd w:val="clear" w:color="auto" w:fill="FFFFFF"/>
              <w:tabs>
                <w:tab w:val="left" w:pos="9214"/>
              </w:tabs>
              <w:spacing w:line="322" w:lineRule="exact"/>
              <w:rPr>
                <w:color w:val="000000"/>
              </w:rPr>
            </w:pPr>
            <w:r w:rsidRPr="002B2DA4">
              <w:rPr>
                <w:color w:val="000000"/>
              </w:rPr>
              <w:t>Роль государства в  условиях глобализации.</w:t>
            </w:r>
          </w:p>
        </w:tc>
        <w:tc>
          <w:tcPr>
            <w:tcW w:w="7654" w:type="dxa"/>
            <w:shd w:val="clear" w:color="auto" w:fill="auto"/>
          </w:tcPr>
          <w:p w14:paraId="1BB974DB" w14:textId="77777777" w:rsidR="00FE5068" w:rsidRPr="002B2DA4" w:rsidRDefault="00FE5068" w:rsidP="002B2DA4">
            <w:pPr>
              <w:widowControl w:val="0"/>
              <w:tabs>
                <w:tab w:val="left" w:pos="9214"/>
              </w:tabs>
              <w:spacing w:line="322" w:lineRule="exact"/>
              <w:jc w:val="both"/>
              <w:rPr>
                <w:b/>
                <w:color w:val="000000"/>
              </w:rPr>
            </w:pPr>
            <w:r w:rsidRPr="002B2DA4">
              <w:rPr>
                <w:b/>
                <w:color w:val="000000"/>
              </w:rPr>
              <w:t>Содержание</w:t>
            </w:r>
            <w:r w:rsidRPr="002B2DA4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14:paraId="34C4A331" w14:textId="77777777" w:rsidR="00FE5068" w:rsidRPr="002B2DA4" w:rsidRDefault="00FE5068" w:rsidP="00230CB7">
            <w:pPr>
              <w:pStyle w:val="a5"/>
              <w:rPr>
                <w:rFonts w:eastAsia="Times New Roman"/>
                <w:sz w:val="24"/>
                <w:szCs w:val="24"/>
              </w:rPr>
            </w:pPr>
            <w:r w:rsidRPr="002B2DA4">
              <w:rPr>
                <w:rFonts w:eastAsia="Times New Roman"/>
                <w:sz w:val="24"/>
                <w:szCs w:val="24"/>
              </w:rPr>
              <w:t>Обеспечение международной конкурентоспособности производимых в стране товаров и услуг. Поддержка науки, образования, здравоохранения, социальная помощь.</w:t>
            </w:r>
          </w:p>
        </w:tc>
        <w:tc>
          <w:tcPr>
            <w:tcW w:w="993" w:type="dxa"/>
            <w:shd w:val="clear" w:color="auto" w:fill="auto"/>
          </w:tcPr>
          <w:p w14:paraId="76B55A07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264BA678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F3E2109" w14:textId="77777777" w:rsidR="00FE5068" w:rsidRDefault="00FE5068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4D862F22" w14:textId="77777777" w:rsidR="00FE5068" w:rsidRDefault="00FE5068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2FCB1587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15C13F72" w14:textId="77777777" w:rsidTr="002B2DA4">
        <w:trPr>
          <w:trHeight w:val="825"/>
        </w:trPr>
        <w:tc>
          <w:tcPr>
            <w:tcW w:w="3261" w:type="dxa"/>
            <w:vMerge w:val="restart"/>
            <w:shd w:val="clear" w:color="auto" w:fill="auto"/>
          </w:tcPr>
          <w:p w14:paraId="7B95F982" w14:textId="77777777" w:rsidR="00FE5068" w:rsidRDefault="00FE5068" w:rsidP="002B2DA4">
            <w:pPr>
              <w:widowControl w:val="0"/>
              <w:shd w:val="clear" w:color="auto" w:fill="FFFFFF"/>
              <w:tabs>
                <w:tab w:val="left" w:pos="9214"/>
              </w:tabs>
              <w:spacing w:line="322" w:lineRule="exact"/>
            </w:pPr>
            <w:r>
              <w:t>Тема 2.22</w:t>
            </w:r>
            <w:r w:rsidRPr="00924E07">
              <w:t xml:space="preserve"> </w:t>
            </w:r>
          </w:p>
          <w:p w14:paraId="4391E9C3" w14:textId="77777777" w:rsidR="00FE5068" w:rsidRPr="002B2DA4" w:rsidRDefault="00FE5068" w:rsidP="002B2DA4">
            <w:pPr>
              <w:widowControl w:val="0"/>
              <w:shd w:val="clear" w:color="auto" w:fill="FFFFFF"/>
              <w:tabs>
                <w:tab w:val="left" w:pos="9214"/>
              </w:tabs>
              <w:spacing w:line="322" w:lineRule="exact"/>
              <w:rPr>
                <w:color w:val="000000"/>
              </w:rPr>
            </w:pPr>
            <w:r w:rsidRPr="00924E07">
              <w:t>Глобализация и фундаментализм.</w:t>
            </w:r>
          </w:p>
        </w:tc>
        <w:tc>
          <w:tcPr>
            <w:tcW w:w="7654" w:type="dxa"/>
            <w:shd w:val="clear" w:color="auto" w:fill="auto"/>
          </w:tcPr>
          <w:p w14:paraId="4FC1A94B" w14:textId="77777777" w:rsidR="00FE5068" w:rsidRPr="002B2DA4" w:rsidRDefault="00FE5068" w:rsidP="002B2DA4">
            <w:pPr>
              <w:widowControl w:val="0"/>
              <w:tabs>
                <w:tab w:val="left" w:pos="9214"/>
              </w:tabs>
              <w:spacing w:line="322" w:lineRule="exact"/>
              <w:jc w:val="both"/>
              <w:rPr>
                <w:b/>
                <w:color w:val="000000"/>
              </w:rPr>
            </w:pPr>
            <w:r w:rsidRPr="002B2DA4">
              <w:rPr>
                <w:b/>
                <w:color w:val="000000"/>
              </w:rPr>
              <w:t>Содержание</w:t>
            </w:r>
            <w:r w:rsidRPr="002B2DA4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14:paraId="538878B6" w14:textId="77777777" w:rsidR="00FE5068" w:rsidRPr="002B2DA4" w:rsidRDefault="00FE5068" w:rsidP="002B2DA4">
            <w:pPr>
              <w:widowControl w:val="0"/>
              <w:tabs>
                <w:tab w:val="left" w:pos="9214"/>
              </w:tabs>
              <w:spacing w:line="322" w:lineRule="exact"/>
              <w:jc w:val="both"/>
              <w:rPr>
                <w:color w:val="000000"/>
              </w:rPr>
            </w:pPr>
            <w:r w:rsidRPr="002B2DA4">
              <w:rPr>
                <w:color w:val="000000"/>
              </w:rPr>
              <w:t>Противоречия глобализации. Понятие «фундаментализм». Международный терроризм</w:t>
            </w:r>
          </w:p>
        </w:tc>
        <w:tc>
          <w:tcPr>
            <w:tcW w:w="993" w:type="dxa"/>
            <w:shd w:val="clear" w:color="auto" w:fill="auto"/>
          </w:tcPr>
          <w:p w14:paraId="358BCF7C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4FA39B11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5280BEE8" w14:textId="77777777" w:rsidR="00FE5068" w:rsidRDefault="00FE5068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 xml:space="preserve">ОК 02, ОК 03, </w:t>
            </w:r>
          </w:p>
          <w:p w14:paraId="30289B0E" w14:textId="77777777" w:rsidR="00FE5068" w:rsidRDefault="00FE5068" w:rsidP="002B2DA4">
            <w:pPr>
              <w:widowControl w:val="0"/>
              <w:autoSpaceDE w:val="0"/>
              <w:autoSpaceDN w:val="0"/>
              <w:adjustRightInd w:val="0"/>
              <w:rPr>
                <w:lang w:bidi="ru-RU"/>
              </w:rPr>
            </w:pPr>
            <w:r>
              <w:rPr>
                <w:lang w:bidi="ru-RU"/>
              </w:rPr>
              <w:t>ОК 05, ОК 06</w:t>
            </w:r>
            <w:r w:rsidRPr="00750462">
              <w:rPr>
                <w:lang w:bidi="ru-RU"/>
              </w:rPr>
              <w:t xml:space="preserve">, </w:t>
            </w:r>
          </w:p>
          <w:p w14:paraId="20D13A96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  <w:r w:rsidRPr="00750462">
              <w:rPr>
                <w:lang w:bidi="ru-RU"/>
              </w:rPr>
              <w:t>ОК 09</w:t>
            </w:r>
          </w:p>
        </w:tc>
      </w:tr>
      <w:tr w:rsidR="002B2DA4" w:rsidRPr="00004096" w14:paraId="6C1A3A49" w14:textId="77777777" w:rsidTr="002B2DA4">
        <w:trPr>
          <w:trHeight w:val="825"/>
        </w:trPr>
        <w:tc>
          <w:tcPr>
            <w:tcW w:w="3261" w:type="dxa"/>
            <w:vMerge/>
            <w:shd w:val="clear" w:color="auto" w:fill="auto"/>
          </w:tcPr>
          <w:p w14:paraId="31ABBFAC" w14:textId="77777777" w:rsidR="00FE5068" w:rsidRDefault="00FE5068" w:rsidP="002B2DA4">
            <w:pPr>
              <w:widowControl w:val="0"/>
              <w:shd w:val="clear" w:color="auto" w:fill="FFFFFF"/>
              <w:tabs>
                <w:tab w:val="left" w:pos="9214"/>
              </w:tabs>
              <w:spacing w:line="322" w:lineRule="exact"/>
            </w:pPr>
          </w:p>
        </w:tc>
        <w:tc>
          <w:tcPr>
            <w:tcW w:w="7654" w:type="dxa"/>
            <w:shd w:val="clear" w:color="auto" w:fill="auto"/>
          </w:tcPr>
          <w:p w14:paraId="24E4F95C" w14:textId="77777777" w:rsidR="00FE5068" w:rsidRPr="002B2DA4" w:rsidRDefault="00FE5068" w:rsidP="002B2DA4">
            <w:pPr>
              <w:widowControl w:val="0"/>
              <w:tabs>
                <w:tab w:val="left" w:pos="9214"/>
              </w:tabs>
              <w:jc w:val="both"/>
              <w:rPr>
                <w:b/>
                <w:color w:val="000000"/>
              </w:rPr>
            </w:pPr>
            <w:r w:rsidRPr="002B2DA4">
              <w:rPr>
                <w:b/>
                <w:color w:val="000000"/>
              </w:rPr>
              <w:t>Самостоятельная работа обучающихся</w:t>
            </w:r>
          </w:p>
          <w:p w14:paraId="7F3F0A05" w14:textId="77777777" w:rsidR="00FE5068" w:rsidRPr="002B2DA4" w:rsidRDefault="00FE5068" w:rsidP="002B2DA4">
            <w:pPr>
              <w:widowControl w:val="0"/>
              <w:tabs>
                <w:tab w:val="left" w:pos="9214"/>
              </w:tabs>
              <w:spacing w:line="322" w:lineRule="exact"/>
              <w:jc w:val="both"/>
              <w:rPr>
                <w:color w:val="000000"/>
              </w:rPr>
            </w:pPr>
            <w:r w:rsidRPr="002B2DA4">
              <w:rPr>
                <w:color w:val="000000"/>
              </w:rPr>
              <w:t>Составление тестоа, кроссвордов по пройденному материалу</w:t>
            </w:r>
          </w:p>
        </w:tc>
        <w:tc>
          <w:tcPr>
            <w:tcW w:w="993" w:type="dxa"/>
            <w:shd w:val="clear" w:color="auto" w:fill="auto"/>
          </w:tcPr>
          <w:p w14:paraId="30706C96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64027940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  <w:r w:rsidRPr="002B2DA4">
              <w:rPr>
                <w:bCs/>
                <w:color w:val="000000"/>
                <w:spacing w:val="-2"/>
              </w:rPr>
              <w:t>3</w:t>
            </w: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4DF28662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2"/>
              </w:rPr>
            </w:pPr>
          </w:p>
        </w:tc>
      </w:tr>
      <w:tr w:rsidR="00FE5068" w:rsidRPr="00004096" w14:paraId="51544A11" w14:textId="77777777" w:rsidTr="002B2DA4">
        <w:trPr>
          <w:trHeight w:val="443"/>
        </w:trPr>
        <w:tc>
          <w:tcPr>
            <w:tcW w:w="10915" w:type="dxa"/>
            <w:gridSpan w:val="2"/>
            <w:shd w:val="clear" w:color="auto" w:fill="auto"/>
          </w:tcPr>
          <w:p w14:paraId="453AF6CF" w14:textId="77777777" w:rsidR="00FE5068" w:rsidRPr="006D321A" w:rsidRDefault="00FE5068" w:rsidP="002B2DA4">
            <w:pPr>
              <w:widowControl w:val="0"/>
              <w:autoSpaceDE w:val="0"/>
              <w:autoSpaceDN w:val="0"/>
              <w:adjustRightInd w:val="0"/>
            </w:pPr>
            <w:r w:rsidRPr="006D321A">
              <w:lastRenderedPageBreak/>
              <w:t>Промежуточная аттестация в форме дифференцированного зачета</w:t>
            </w:r>
            <w:r>
              <w:t xml:space="preserve"> в 3 семестре</w:t>
            </w:r>
          </w:p>
        </w:tc>
        <w:tc>
          <w:tcPr>
            <w:tcW w:w="993" w:type="dxa"/>
            <w:shd w:val="clear" w:color="auto" w:fill="auto"/>
          </w:tcPr>
          <w:p w14:paraId="021B3972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-2"/>
              </w:rPr>
            </w:pPr>
            <w:r w:rsidRPr="002B2DA4">
              <w:rPr>
                <w:b/>
                <w:color w:val="000000"/>
                <w:spacing w:val="-2"/>
              </w:rPr>
              <w:t xml:space="preserve">      2</w:t>
            </w:r>
          </w:p>
        </w:tc>
        <w:tc>
          <w:tcPr>
            <w:tcW w:w="1417" w:type="dxa"/>
            <w:shd w:val="clear" w:color="auto" w:fill="auto"/>
          </w:tcPr>
          <w:p w14:paraId="69778083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  <w:r w:rsidRPr="002B2DA4">
              <w:rPr>
                <w:color w:val="000000"/>
                <w:spacing w:val="-2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88A00FA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</w:p>
        </w:tc>
      </w:tr>
      <w:tr w:rsidR="00FE5068" w:rsidRPr="00004096" w14:paraId="6C5DBDB1" w14:textId="77777777" w:rsidTr="002B2DA4">
        <w:trPr>
          <w:trHeight w:val="447"/>
        </w:trPr>
        <w:tc>
          <w:tcPr>
            <w:tcW w:w="10915" w:type="dxa"/>
            <w:gridSpan w:val="2"/>
            <w:shd w:val="clear" w:color="auto" w:fill="auto"/>
          </w:tcPr>
          <w:p w14:paraId="29AA4073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B2DA4">
              <w:rPr>
                <w:b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14:paraId="03774031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2"/>
              </w:rPr>
            </w:pPr>
            <w:r w:rsidRPr="002B2DA4">
              <w:rPr>
                <w:b/>
                <w:color w:val="000000"/>
                <w:spacing w:val="-2"/>
              </w:rPr>
              <w:t>58</w:t>
            </w:r>
          </w:p>
        </w:tc>
        <w:tc>
          <w:tcPr>
            <w:tcW w:w="1417" w:type="dxa"/>
            <w:shd w:val="clear" w:color="auto" w:fill="auto"/>
          </w:tcPr>
          <w:p w14:paraId="10E64510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CF41F32" w14:textId="77777777" w:rsidR="00FE5068" w:rsidRPr="002B2DA4" w:rsidRDefault="00FE5068" w:rsidP="002B2DA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</w:p>
        </w:tc>
      </w:tr>
    </w:tbl>
    <w:p w14:paraId="63432B4E" w14:textId="77777777" w:rsidR="00813232" w:rsidRDefault="00813232" w:rsidP="002816B6"/>
    <w:p w14:paraId="22E140DB" w14:textId="77777777" w:rsidR="00564500" w:rsidRPr="00564500" w:rsidRDefault="00564500" w:rsidP="00564500">
      <w:pPr>
        <w:spacing w:line="360" w:lineRule="auto"/>
        <w:rPr>
          <w:lang w:eastAsia="en-US"/>
        </w:rPr>
      </w:pPr>
      <w:r w:rsidRPr="00564500">
        <w:rPr>
          <w:lang w:eastAsia="en-US"/>
        </w:rPr>
        <w:t xml:space="preserve">Для характеристики уровня освоения учебного материала используются следующие обозначения: </w:t>
      </w:r>
    </w:p>
    <w:p w14:paraId="3681CC27" w14:textId="77777777" w:rsidR="00564500" w:rsidRPr="00564500" w:rsidRDefault="00564500" w:rsidP="00564500">
      <w:pPr>
        <w:spacing w:line="360" w:lineRule="auto"/>
        <w:rPr>
          <w:lang w:eastAsia="en-US"/>
        </w:rPr>
      </w:pPr>
      <w:r w:rsidRPr="00564500">
        <w:rPr>
          <w:lang w:eastAsia="en-US"/>
        </w:rPr>
        <w:t xml:space="preserve">1 – ознакомительный (узнавание ранее изученных объектов, свойств); </w:t>
      </w:r>
    </w:p>
    <w:p w14:paraId="2C81CFA8" w14:textId="77777777" w:rsidR="00564500" w:rsidRPr="00564500" w:rsidRDefault="00564500" w:rsidP="00564500">
      <w:pPr>
        <w:spacing w:line="360" w:lineRule="auto"/>
        <w:rPr>
          <w:lang w:eastAsia="en-US"/>
        </w:rPr>
      </w:pPr>
      <w:r w:rsidRPr="00564500">
        <w:rPr>
          <w:lang w:eastAsia="en-US"/>
        </w:rPr>
        <w:t xml:space="preserve">2 – репродуктивный (выполнение деятельности по образцу, инструкции или под руководством); </w:t>
      </w:r>
    </w:p>
    <w:p w14:paraId="0B08318F" w14:textId="77777777" w:rsidR="00564500" w:rsidRPr="00564500" w:rsidRDefault="00564500" w:rsidP="00564500">
      <w:pPr>
        <w:spacing w:line="360" w:lineRule="auto"/>
        <w:rPr>
          <w:lang w:eastAsia="en-US"/>
        </w:rPr>
      </w:pPr>
      <w:r w:rsidRPr="00564500">
        <w:rPr>
          <w:lang w:eastAsia="en-US"/>
        </w:rPr>
        <w:t>3 – продуктивный (планирование и самостоятельное выполнение деятельности, решение проблемных задач).</w:t>
      </w:r>
    </w:p>
    <w:p w14:paraId="5461E00A" w14:textId="77777777" w:rsidR="00564500" w:rsidRPr="00564500" w:rsidRDefault="00564500" w:rsidP="00564500">
      <w:pPr>
        <w:widowControl w:val="0"/>
        <w:autoSpaceDN w:val="0"/>
        <w:spacing w:line="360" w:lineRule="auto"/>
        <w:rPr>
          <w:b/>
          <w:color w:val="000000"/>
        </w:rPr>
      </w:pPr>
    </w:p>
    <w:p w14:paraId="49DCB61A" w14:textId="77777777" w:rsidR="00813232" w:rsidRDefault="00813232" w:rsidP="002816B6"/>
    <w:p w14:paraId="3342CE73" w14:textId="77777777" w:rsidR="00B317B5" w:rsidRDefault="00B317B5" w:rsidP="002816B6">
      <w:pPr>
        <w:sectPr w:rsidR="00B317B5" w:rsidSect="000318E0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24F6E4CD" w14:textId="77777777" w:rsidR="003F02F8" w:rsidRDefault="003F02F8" w:rsidP="00B653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  <w:r>
        <w:rPr>
          <w:rFonts w:ascii="Times New Roman" w:hAnsi="Times New Roman"/>
          <w:caps/>
          <w:color w:val="auto"/>
          <w:sz w:val="24"/>
          <w:szCs w:val="24"/>
        </w:rPr>
        <w:lastRenderedPageBreak/>
        <w:t>3. условия реализации программы дисциплины</w:t>
      </w:r>
    </w:p>
    <w:p w14:paraId="2EB449D7" w14:textId="77777777" w:rsidR="003F02F8" w:rsidRPr="00265799" w:rsidRDefault="003F02F8" w:rsidP="00265799"/>
    <w:p w14:paraId="55818DE1" w14:textId="77777777" w:rsidR="0031635D" w:rsidRPr="00985C16" w:rsidRDefault="0031635D" w:rsidP="0031635D">
      <w:pPr>
        <w:pStyle w:val="a5"/>
        <w:spacing w:line="360" w:lineRule="auto"/>
        <w:rPr>
          <w:b/>
          <w:sz w:val="24"/>
          <w:szCs w:val="24"/>
        </w:rPr>
      </w:pPr>
      <w:r w:rsidRPr="00985C16">
        <w:rPr>
          <w:b/>
          <w:sz w:val="24"/>
          <w:szCs w:val="24"/>
        </w:rPr>
        <w:t>3.1. Требования к материально-техническому обеспечению</w:t>
      </w:r>
    </w:p>
    <w:p w14:paraId="662CC33B" w14:textId="77777777" w:rsidR="0031635D" w:rsidRPr="00985C16" w:rsidRDefault="0031635D" w:rsidP="0031635D">
      <w:pPr>
        <w:pStyle w:val="a5"/>
        <w:spacing w:line="360" w:lineRule="auto"/>
        <w:rPr>
          <w:sz w:val="24"/>
          <w:szCs w:val="24"/>
        </w:rPr>
      </w:pPr>
      <w:r w:rsidRPr="00985C16">
        <w:rPr>
          <w:sz w:val="24"/>
          <w:szCs w:val="24"/>
        </w:rPr>
        <w:t>Оборудование учебного кабинета:</w:t>
      </w:r>
    </w:p>
    <w:p w14:paraId="5E4AAE1C" w14:textId="77777777" w:rsidR="0031635D" w:rsidRPr="00985C16" w:rsidRDefault="0031635D" w:rsidP="0031635D">
      <w:pPr>
        <w:pStyle w:val="a5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- рабочие места обучающихся- 30</w:t>
      </w:r>
    </w:p>
    <w:p w14:paraId="720655CA" w14:textId="77777777" w:rsidR="0031635D" w:rsidRPr="00985C16" w:rsidRDefault="0031635D" w:rsidP="0031635D">
      <w:pPr>
        <w:pStyle w:val="a5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- рабочее место преподавателя - 1</w:t>
      </w:r>
    </w:p>
    <w:p w14:paraId="78161C9E" w14:textId="77777777" w:rsidR="0031635D" w:rsidRPr="00985C16" w:rsidRDefault="0031635D" w:rsidP="0031635D">
      <w:pPr>
        <w:pStyle w:val="a5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- доска классная трехсторонняя   </w:t>
      </w:r>
    </w:p>
    <w:p w14:paraId="0354CB85" w14:textId="77777777" w:rsidR="0031635D" w:rsidRPr="00985C16" w:rsidRDefault="0031635D" w:rsidP="0031635D">
      <w:pPr>
        <w:pStyle w:val="a5"/>
        <w:spacing w:line="360" w:lineRule="auto"/>
        <w:rPr>
          <w:sz w:val="24"/>
          <w:szCs w:val="24"/>
        </w:rPr>
      </w:pPr>
      <w:r w:rsidRPr="00985C16">
        <w:rPr>
          <w:sz w:val="24"/>
          <w:szCs w:val="24"/>
        </w:rPr>
        <w:t>- комплект учебно - наглядных пособий;</w:t>
      </w:r>
    </w:p>
    <w:p w14:paraId="67105301" w14:textId="77777777" w:rsidR="0031635D" w:rsidRPr="00985C16" w:rsidRDefault="0031635D" w:rsidP="0031635D">
      <w:pPr>
        <w:pStyle w:val="a5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Технические средства обучения</w:t>
      </w:r>
    </w:p>
    <w:p w14:paraId="784D3537" w14:textId="77777777" w:rsidR="0031635D" w:rsidRDefault="0031635D" w:rsidP="0031635D">
      <w:pPr>
        <w:pStyle w:val="a5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- ноутбук</w:t>
      </w:r>
      <w:r w:rsidRPr="00985C16">
        <w:rPr>
          <w:sz w:val="24"/>
          <w:szCs w:val="24"/>
        </w:rPr>
        <w:t xml:space="preserve"> с лиценз</w:t>
      </w:r>
      <w:r>
        <w:rPr>
          <w:sz w:val="24"/>
          <w:szCs w:val="24"/>
        </w:rPr>
        <w:t>ионным программным обеспечением;</w:t>
      </w:r>
    </w:p>
    <w:p w14:paraId="44FF6662" w14:textId="77777777" w:rsidR="0031635D" w:rsidRPr="00985C16" w:rsidRDefault="0031635D" w:rsidP="0031635D">
      <w:pPr>
        <w:pStyle w:val="a5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- проектор;</w:t>
      </w:r>
    </w:p>
    <w:p w14:paraId="15078A8E" w14:textId="77777777" w:rsidR="0031635D" w:rsidRPr="00985C16" w:rsidRDefault="0031635D" w:rsidP="0031635D">
      <w:pPr>
        <w:pStyle w:val="a5"/>
        <w:spacing w:line="360" w:lineRule="auto"/>
        <w:rPr>
          <w:sz w:val="24"/>
          <w:szCs w:val="24"/>
        </w:rPr>
      </w:pPr>
      <w:r w:rsidRPr="00985C16">
        <w:rPr>
          <w:sz w:val="24"/>
          <w:szCs w:val="24"/>
        </w:rPr>
        <w:t xml:space="preserve">- </w:t>
      </w:r>
      <w:r>
        <w:rPr>
          <w:sz w:val="24"/>
          <w:szCs w:val="24"/>
        </w:rPr>
        <w:t>интерактивная доска</w:t>
      </w:r>
    </w:p>
    <w:p w14:paraId="5D5B31F7" w14:textId="77777777" w:rsidR="0031635D" w:rsidRDefault="0031635D" w:rsidP="003163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0E98BC68" w14:textId="77777777" w:rsidR="0031635D" w:rsidRPr="003C20A8" w:rsidRDefault="0031635D" w:rsidP="0031635D">
      <w:pPr>
        <w:pStyle w:val="a5"/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3.2. Информационное обеспечение </w:t>
      </w:r>
    </w:p>
    <w:p w14:paraId="148095EF" w14:textId="77777777" w:rsidR="0031635D" w:rsidRPr="00B0273F" w:rsidRDefault="0031635D" w:rsidP="00FE5068">
      <w:pPr>
        <w:pStyle w:val="a5"/>
        <w:tabs>
          <w:tab w:val="left" w:pos="9214"/>
        </w:tabs>
        <w:spacing w:line="360" w:lineRule="auto"/>
        <w:jc w:val="both"/>
        <w:rPr>
          <w:sz w:val="24"/>
          <w:szCs w:val="24"/>
        </w:rPr>
      </w:pPr>
      <w:r w:rsidRPr="00B0273F">
        <w:rPr>
          <w:sz w:val="24"/>
          <w:szCs w:val="24"/>
        </w:rPr>
        <w:t>3.2.1. Печатные издания</w:t>
      </w:r>
    </w:p>
    <w:p w14:paraId="2404B57D" w14:textId="77777777" w:rsidR="00FE5068" w:rsidRPr="005D4294" w:rsidRDefault="0031635D" w:rsidP="00FE5068">
      <w:pPr>
        <w:pStyle w:val="a5"/>
        <w:tabs>
          <w:tab w:val="left" w:pos="9214"/>
        </w:tabs>
        <w:spacing w:line="360" w:lineRule="auto"/>
        <w:jc w:val="both"/>
        <w:rPr>
          <w:sz w:val="24"/>
          <w:szCs w:val="24"/>
        </w:rPr>
      </w:pPr>
      <w:r w:rsidRPr="00B0273F">
        <w:rPr>
          <w:sz w:val="24"/>
          <w:szCs w:val="24"/>
        </w:rPr>
        <w:t>Основные источники:</w:t>
      </w:r>
    </w:p>
    <w:p w14:paraId="63B330B5" w14:textId="77777777" w:rsidR="00FE5068" w:rsidRDefault="00FE5068" w:rsidP="00FE5068">
      <w:pPr>
        <w:spacing w:line="360" w:lineRule="auto"/>
        <w:jc w:val="both"/>
        <w:rPr>
          <w:rFonts w:eastAsia="Courier New"/>
        </w:rPr>
      </w:pPr>
      <w:r>
        <w:rPr>
          <w:rFonts w:eastAsia="Courier New"/>
        </w:rPr>
        <w:t xml:space="preserve">1. </w:t>
      </w:r>
      <w:r w:rsidRPr="000F50B3">
        <w:rPr>
          <w:rFonts w:eastAsia="Courier New"/>
        </w:rPr>
        <w:t>В.В. Артемов История: учебник для студ. учреждений СПО. – М.: Издательский центр «Академия», 2017</w:t>
      </w:r>
    </w:p>
    <w:p w14:paraId="6C6087B6" w14:textId="77777777" w:rsidR="00FE5068" w:rsidRPr="000F50B3" w:rsidRDefault="00FE5068" w:rsidP="00FE5068">
      <w:pPr>
        <w:spacing w:line="360" w:lineRule="auto"/>
        <w:jc w:val="both"/>
        <w:rPr>
          <w:rFonts w:eastAsia="Courier New"/>
        </w:rPr>
      </w:pPr>
      <w:r>
        <w:rPr>
          <w:rFonts w:eastAsia="Courier New"/>
        </w:rPr>
        <w:t>2. Н.С. Борисов История России. Учебник для общеобразовательных организаций в 2 частях – М.: Просвещение, 2021</w:t>
      </w:r>
    </w:p>
    <w:p w14:paraId="4E4349E7" w14:textId="77777777" w:rsidR="00FE5068" w:rsidRPr="000F50B3" w:rsidRDefault="00FE5068" w:rsidP="00FE5068">
      <w:pPr>
        <w:spacing w:line="360" w:lineRule="auto"/>
        <w:ind w:left="142" w:hanging="142"/>
        <w:jc w:val="both"/>
        <w:rPr>
          <w:rFonts w:eastAsia="Courier New"/>
        </w:rPr>
      </w:pPr>
      <w:r>
        <w:rPr>
          <w:rFonts w:eastAsia="Courier New"/>
        </w:rPr>
        <w:t xml:space="preserve">3. </w:t>
      </w:r>
      <w:r w:rsidRPr="000F50B3">
        <w:rPr>
          <w:rFonts w:eastAsia="Courier New"/>
        </w:rPr>
        <w:t>М.М. Горинов  История России. 10 класс. Учебник для общеобразоват. организаций. В 3 ч. – М.: Просвещение, 2020</w:t>
      </w:r>
    </w:p>
    <w:p w14:paraId="0676F545" w14:textId="77777777" w:rsidR="00FE5068" w:rsidRDefault="00FE5068" w:rsidP="00FE5068">
      <w:pPr>
        <w:spacing w:line="360" w:lineRule="auto"/>
        <w:ind w:left="142" w:hanging="142"/>
        <w:jc w:val="both"/>
        <w:rPr>
          <w:rFonts w:eastAsia="Courier New"/>
        </w:rPr>
      </w:pPr>
      <w:r>
        <w:rPr>
          <w:rFonts w:eastAsia="Courier New"/>
        </w:rPr>
        <w:t xml:space="preserve">4. </w:t>
      </w:r>
      <w:r w:rsidRPr="000F50B3">
        <w:rPr>
          <w:rFonts w:eastAsia="Courier New"/>
        </w:rPr>
        <w:t>О.С. Сороко-Цюпа. Всеобщая история. Новейшая история. 10 класс. – М.: Просвещение, 2020.</w:t>
      </w:r>
    </w:p>
    <w:p w14:paraId="1CABFD15" w14:textId="77777777" w:rsidR="00FE5068" w:rsidRPr="000F50B3" w:rsidRDefault="00FE5068" w:rsidP="00FE5068">
      <w:pPr>
        <w:spacing w:line="360" w:lineRule="auto"/>
        <w:ind w:left="142" w:hanging="142"/>
        <w:jc w:val="both"/>
        <w:rPr>
          <w:rFonts w:eastAsia="Courier New"/>
        </w:rPr>
      </w:pPr>
      <w:r>
        <w:rPr>
          <w:rFonts w:eastAsia="Courier New"/>
        </w:rPr>
        <w:t>5. В.И. Уколов</w:t>
      </w:r>
      <w:r w:rsidRPr="000F50B3">
        <w:rPr>
          <w:rFonts w:eastAsia="Courier New"/>
        </w:rPr>
        <w:t>а  История. Всеобщая история. 10 класс. Учебник для общеобразоват. организаций. . – М.: Просвещение, 2020</w:t>
      </w:r>
    </w:p>
    <w:p w14:paraId="0D18DE22" w14:textId="77777777" w:rsidR="00FE5068" w:rsidRDefault="00FE5068" w:rsidP="00FE5068">
      <w:pPr>
        <w:spacing w:line="360" w:lineRule="auto"/>
        <w:ind w:left="142" w:hanging="142"/>
        <w:jc w:val="both"/>
        <w:rPr>
          <w:rFonts w:eastAsia="Courier New"/>
        </w:rPr>
      </w:pPr>
      <w:r>
        <w:rPr>
          <w:rFonts w:eastAsia="Courier New"/>
        </w:rPr>
        <w:t xml:space="preserve">6. </w:t>
      </w:r>
      <w:r>
        <w:t>А.А. Улунян, Е.Ю. Сергеев. Всеобщая история. 11 класс. – М.: Просвещение, 2020.</w:t>
      </w:r>
    </w:p>
    <w:p w14:paraId="0E0E671E" w14:textId="77777777" w:rsidR="00FE5068" w:rsidRPr="005D4294" w:rsidRDefault="00FE5068" w:rsidP="00FE5068">
      <w:pPr>
        <w:spacing w:line="360" w:lineRule="auto"/>
        <w:ind w:left="142" w:hanging="142"/>
        <w:jc w:val="both"/>
        <w:rPr>
          <w:rFonts w:eastAsia="Courier New"/>
        </w:rPr>
      </w:pPr>
      <w:r>
        <w:t xml:space="preserve">3.2.2 </w:t>
      </w:r>
      <w:r w:rsidRPr="005D4294">
        <w:rPr>
          <w:rFonts w:eastAsia="Calibri"/>
          <w:lang w:eastAsia="en-US"/>
        </w:rPr>
        <w:t>Дополнительные источники:</w:t>
      </w:r>
    </w:p>
    <w:p w14:paraId="5996962E" w14:textId="77777777" w:rsidR="00FE5068" w:rsidRPr="005D4294" w:rsidRDefault="00FE5068" w:rsidP="00FE5068">
      <w:pPr>
        <w:tabs>
          <w:tab w:val="left" w:pos="9214"/>
        </w:tabs>
        <w:spacing w:line="360" w:lineRule="auto"/>
        <w:jc w:val="both"/>
        <w:rPr>
          <w:rFonts w:eastAsia="Calibri"/>
          <w:lang w:eastAsia="en-US"/>
        </w:rPr>
      </w:pPr>
      <w:r w:rsidRPr="005D4294">
        <w:rPr>
          <w:rFonts w:eastAsia="Calibri"/>
          <w:lang w:eastAsia="en-US"/>
        </w:rPr>
        <w:t xml:space="preserve">1.История Отечества с древнейших времен до начала XXI века: Учеб.пособие. </w:t>
      </w:r>
      <w:r w:rsidRPr="005D4294">
        <w:rPr>
          <w:rFonts w:eastAsia="Calibri"/>
          <w:lang w:eastAsia="en-US"/>
        </w:rPr>
        <w:tab/>
        <w:t xml:space="preserve"> Под ред. М.В. Зотовой. - М.: ООО «Издательство Астрель», 2015.</w:t>
      </w:r>
    </w:p>
    <w:p w14:paraId="010C49F7" w14:textId="77777777" w:rsidR="00FE5068" w:rsidRPr="005D4294" w:rsidRDefault="00FE5068" w:rsidP="00FE5068">
      <w:pPr>
        <w:tabs>
          <w:tab w:val="left" w:pos="9214"/>
        </w:tabs>
        <w:spacing w:line="360" w:lineRule="auto"/>
        <w:jc w:val="both"/>
        <w:rPr>
          <w:rFonts w:eastAsia="Calibri"/>
          <w:lang w:eastAsia="en-US"/>
        </w:rPr>
      </w:pPr>
      <w:r w:rsidRPr="005D4294">
        <w:rPr>
          <w:rFonts w:eastAsia="Calibri"/>
          <w:lang w:eastAsia="en-US"/>
        </w:rPr>
        <w:t xml:space="preserve">2. А.Б. Безбородов.История России в новейшее время: 1985-2009. - М.: Просвещение, 2016.   </w:t>
      </w:r>
    </w:p>
    <w:p w14:paraId="4F7E47BF" w14:textId="77777777" w:rsidR="00FE5068" w:rsidRPr="005D4294" w:rsidRDefault="00FE5068" w:rsidP="00FE5068">
      <w:pPr>
        <w:tabs>
          <w:tab w:val="left" w:pos="9214"/>
        </w:tabs>
        <w:spacing w:line="360" w:lineRule="auto"/>
        <w:jc w:val="both"/>
        <w:rPr>
          <w:rFonts w:eastAsia="Calibri"/>
          <w:lang w:eastAsia="en-US"/>
        </w:rPr>
      </w:pPr>
      <w:r w:rsidRPr="005D4294">
        <w:rPr>
          <w:rFonts w:eastAsia="Calibri"/>
          <w:lang w:eastAsia="en-US"/>
        </w:rPr>
        <w:t>3. И.Н. Ионов. История международных отношений и внешней политики СССР 1917-1987 г.г.     -М.: Наука, 2016.</w:t>
      </w:r>
    </w:p>
    <w:p w14:paraId="3A933B03" w14:textId="77777777" w:rsidR="00FE5068" w:rsidRDefault="00FE5068" w:rsidP="00FE5068">
      <w:pPr>
        <w:tabs>
          <w:tab w:val="left" w:pos="9214"/>
        </w:tabs>
        <w:spacing w:line="360" w:lineRule="auto"/>
        <w:rPr>
          <w:rFonts w:eastAsia="Calibri"/>
          <w:lang w:eastAsia="en-US"/>
        </w:rPr>
      </w:pPr>
    </w:p>
    <w:p w14:paraId="3D4BB21D" w14:textId="77777777" w:rsidR="00FE5068" w:rsidRDefault="00FE5068" w:rsidP="00FE5068">
      <w:pPr>
        <w:tabs>
          <w:tab w:val="left" w:pos="9214"/>
        </w:tabs>
        <w:spacing w:line="360" w:lineRule="auto"/>
        <w:rPr>
          <w:rFonts w:eastAsia="Calibri"/>
          <w:lang w:eastAsia="en-US"/>
        </w:rPr>
      </w:pPr>
    </w:p>
    <w:p w14:paraId="1BFCDC14" w14:textId="77777777" w:rsidR="00FE5068" w:rsidRPr="005D4294" w:rsidRDefault="00FE5068" w:rsidP="00FE5068">
      <w:pPr>
        <w:tabs>
          <w:tab w:val="left" w:pos="9214"/>
        </w:tabs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3.2.3 </w:t>
      </w:r>
      <w:r w:rsidRPr="005D4294">
        <w:rPr>
          <w:rFonts w:eastAsia="Calibri"/>
          <w:lang w:eastAsia="en-US"/>
        </w:rPr>
        <w:t>Электронные издания (электронные ресурсы):</w:t>
      </w:r>
    </w:p>
    <w:p w14:paraId="4E93A110" w14:textId="77777777" w:rsidR="00FE5068" w:rsidRPr="005D4294" w:rsidRDefault="00FE5068" w:rsidP="00FE5068">
      <w:pPr>
        <w:tabs>
          <w:tab w:val="left" w:pos="9214"/>
        </w:tabs>
        <w:spacing w:line="360" w:lineRule="auto"/>
        <w:jc w:val="both"/>
        <w:rPr>
          <w:rFonts w:eastAsia="Calibri"/>
          <w:shd w:val="clear" w:color="auto" w:fill="FFFFFF"/>
          <w:lang w:eastAsia="en-US"/>
        </w:rPr>
      </w:pPr>
      <w:r w:rsidRPr="005D4294">
        <w:rPr>
          <w:rFonts w:eastAsia="Calibri"/>
          <w:shd w:val="clear" w:color="auto" w:fill="FFFFFF"/>
          <w:lang w:eastAsia="en-US"/>
        </w:rPr>
        <w:t xml:space="preserve">1. </w:t>
      </w:r>
      <w:hyperlink r:id="rId9" w:history="1">
        <w:r w:rsidRPr="005D4294">
          <w:rPr>
            <w:rFonts w:eastAsia="Calibri"/>
            <w:color w:val="0000FF"/>
            <w:u w:val="single"/>
            <w:shd w:val="clear" w:color="auto" w:fill="FFFFFF"/>
            <w:lang w:eastAsia="en-US"/>
          </w:rPr>
          <w:t>www.bоok.ru</w:t>
        </w:r>
      </w:hyperlink>
      <w:r w:rsidRPr="005D4294">
        <w:rPr>
          <w:rFonts w:eastAsia="Calibri"/>
          <w:shd w:val="clear" w:color="auto" w:fill="FFFFFF"/>
          <w:lang w:eastAsia="en-US"/>
        </w:rPr>
        <w:t xml:space="preserve">.                                                                                                            </w:t>
      </w:r>
    </w:p>
    <w:p w14:paraId="1096CCB0" w14:textId="77777777" w:rsidR="00FE5068" w:rsidRPr="005D4294" w:rsidRDefault="00FE5068" w:rsidP="00FE5068">
      <w:pPr>
        <w:tabs>
          <w:tab w:val="left" w:pos="9214"/>
        </w:tabs>
        <w:spacing w:line="360" w:lineRule="auto"/>
        <w:jc w:val="both"/>
        <w:rPr>
          <w:rFonts w:eastAsia="Calibri"/>
          <w:shd w:val="clear" w:color="auto" w:fill="FFFFFF"/>
          <w:lang w:eastAsia="en-US"/>
        </w:rPr>
      </w:pPr>
      <w:r w:rsidRPr="005D4294">
        <w:rPr>
          <w:rFonts w:eastAsia="Calibri"/>
          <w:iCs/>
          <w:shd w:val="clear" w:color="auto" w:fill="FFFFFF"/>
          <w:lang w:eastAsia="en-US"/>
        </w:rPr>
        <w:t>2. Зуев, М. Н. </w:t>
      </w:r>
      <w:r w:rsidRPr="005D4294">
        <w:rPr>
          <w:rFonts w:eastAsia="Calibri"/>
          <w:shd w:val="clear" w:color="auto" w:fill="FFFFFF"/>
          <w:lang w:eastAsia="en-US"/>
        </w:rPr>
        <w:t xml:space="preserve">История России ХХ - начала ХХI века </w:t>
      </w:r>
      <w:r w:rsidRPr="005D4294">
        <w:rPr>
          <w:rFonts w:eastAsia="Calibri"/>
          <w:lang w:eastAsia="en-US"/>
        </w:rPr>
        <w:t>[Электронный ресурс]</w:t>
      </w:r>
      <w:r w:rsidRPr="005D4294">
        <w:rPr>
          <w:rFonts w:eastAsia="Calibri"/>
          <w:shd w:val="clear" w:color="auto" w:fill="FFFFFF"/>
          <w:lang w:eastAsia="en-US"/>
        </w:rPr>
        <w:t xml:space="preserve">: учебник и практикум для СПО / М. Н. Зуев, С. Я. Лавренов. - М. :Юрайт, 2017. - 299 с.  </w:t>
      </w:r>
      <w:hyperlink r:id="rId10" w:anchor="page/1" w:history="1">
        <w:r w:rsidRPr="005D4294">
          <w:rPr>
            <w:rFonts w:eastAsia="Calibri"/>
            <w:color w:val="0000FF"/>
            <w:u w:val="single"/>
            <w:shd w:val="clear" w:color="auto" w:fill="FFFFFF"/>
            <w:lang w:eastAsia="en-US"/>
          </w:rPr>
          <w:t>https://www.biblio-online.ru/viewer/9501603F-8CA8-4A69-959D-C9EC651DE4E5#page/1</w:t>
        </w:r>
      </w:hyperlink>
    </w:p>
    <w:p w14:paraId="043748AB" w14:textId="77777777" w:rsidR="00FE5068" w:rsidRPr="005D4294" w:rsidRDefault="00FE5068" w:rsidP="00FE5068">
      <w:pPr>
        <w:tabs>
          <w:tab w:val="left" w:pos="9214"/>
        </w:tabs>
        <w:spacing w:line="360" w:lineRule="auto"/>
        <w:jc w:val="both"/>
        <w:rPr>
          <w:rFonts w:eastAsia="Calibri"/>
          <w:color w:val="0000FF"/>
          <w:u w:val="single"/>
          <w:lang w:eastAsia="en-US"/>
        </w:rPr>
      </w:pPr>
      <w:r w:rsidRPr="005D4294">
        <w:rPr>
          <w:rFonts w:eastAsia="Calibri"/>
          <w:iCs/>
          <w:shd w:val="clear" w:color="auto" w:fill="FFFFFF"/>
          <w:lang w:eastAsia="en-US"/>
        </w:rPr>
        <w:t xml:space="preserve">3. </w:t>
      </w:r>
      <w:r w:rsidRPr="005D4294">
        <w:rPr>
          <w:rFonts w:eastAsia="Calibri"/>
          <w:shd w:val="clear" w:color="auto" w:fill="FFFFFF"/>
          <w:lang w:eastAsia="en-US"/>
        </w:rPr>
        <w:t xml:space="preserve">История России (1914—2015) </w:t>
      </w:r>
      <w:r w:rsidRPr="005D4294">
        <w:rPr>
          <w:rFonts w:eastAsia="Calibri"/>
          <w:lang w:eastAsia="en-US"/>
        </w:rPr>
        <w:t>[Электронный ресурс]</w:t>
      </w:r>
      <w:r w:rsidRPr="005D4294">
        <w:rPr>
          <w:rFonts w:eastAsia="Calibri"/>
          <w:shd w:val="clear" w:color="auto" w:fill="FFFFFF"/>
          <w:lang w:eastAsia="en-US"/>
        </w:rPr>
        <w:t xml:space="preserve">: учебник для СПО / И. С. Ратьковский ; под ред. М. В. Ходякова. - М. :Юрайт, 2017. - 552 с. </w:t>
      </w:r>
      <w:hyperlink r:id="rId11" w:anchor="page/1" w:history="1">
        <w:r w:rsidRPr="005D4294">
          <w:rPr>
            <w:rFonts w:eastAsia="Calibri"/>
            <w:color w:val="0000FF"/>
            <w:u w:val="single"/>
            <w:shd w:val="clear" w:color="auto" w:fill="FFFFFF"/>
            <w:lang w:eastAsia="en-US"/>
          </w:rPr>
          <w:t>https://www.biblio-online.ru/viewer/0952E6E5-00D1-4370-AD7D-0DC18A1FCC2D#page/1</w:t>
        </w:r>
      </w:hyperlink>
    </w:p>
    <w:p w14:paraId="57EB7B98" w14:textId="77777777" w:rsidR="00FE5068" w:rsidRPr="005D4294" w:rsidRDefault="00FE5068" w:rsidP="00FE5068">
      <w:pPr>
        <w:tabs>
          <w:tab w:val="left" w:pos="9214"/>
        </w:tabs>
        <w:spacing w:line="360" w:lineRule="auto"/>
        <w:jc w:val="both"/>
        <w:rPr>
          <w:rFonts w:eastAsia="Calibri"/>
          <w:lang w:eastAsia="en-US"/>
        </w:rPr>
      </w:pPr>
      <w:r w:rsidRPr="005D4294">
        <w:rPr>
          <w:rFonts w:eastAsia="Calibri"/>
          <w:shd w:val="clear" w:color="auto" w:fill="FFFFFF"/>
          <w:lang w:eastAsia="en-US"/>
        </w:rPr>
        <w:t xml:space="preserve">4. История России XX - начала XXI века </w:t>
      </w:r>
      <w:r w:rsidRPr="005D4294">
        <w:rPr>
          <w:rFonts w:eastAsia="Calibri"/>
          <w:lang w:eastAsia="en-US"/>
        </w:rPr>
        <w:t>[Электронный ресурс]</w:t>
      </w:r>
      <w:r w:rsidRPr="005D4294">
        <w:rPr>
          <w:rFonts w:eastAsia="Calibri"/>
          <w:shd w:val="clear" w:color="auto" w:fill="FFFFFF"/>
          <w:lang w:eastAsia="en-US"/>
        </w:rPr>
        <w:t xml:space="preserve">: учебник для СПО / Д. О. Чураков [и др.] ; под ред. Д. О. Чуракова, С. А. Саркисяна. — 2-е изд., перераб. и доп. — М. : Издательство Юрайт, 2017. — 270 с. </w:t>
      </w:r>
      <w:hyperlink r:id="rId12" w:anchor="page/1" w:history="1">
        <w:r w:rsidRPr="005D4294">
          <w:rPr>
            <w:rFonts w:eastAsia="Calibri"/>
            <w:color w:val="0000FF"/>
            <w:u w:val="single"/>
            <w:shd w:val="clear" w:color="auto" w:fill="FFFFFF"/>
            <w:lang w:eastAsia="en-US"/>
          </w:rPr>
          <w:t>https://www.biblio-online.ru/viewer/62A2CA1C-4C9A-427B-9EE7-FDF97A4253AD#page/1</w:t>
        </w:r>
      </w:hyperlink>
    </w:p>
    <w:p w14:paraId="7FF16E40" w14:textId="77777777" w:rsidR="00FE5068" w:rsidRPr="005D4294" w:rsidRDefault="00FE5068" w:rsidP="00FE5068">
      <w:pPr>
        <w:tabs>
          <w:tab w:val="left" w:pos="9214"/>
        </w:tabs>
        <w:spacing w:line="360" w:lineRule="auto"/>
        <w:jc w:val="both"/>
        <w:rPr>
          <w:rFonts w:eastAsia="Calibri"/>
          <w:lang w:eastAsia="en-US"/>
        </w:rPr>
      </w:pPr>
      <w:r w:rsidRPr="005D4294">
        <w:rPr>
          <w:rFonts w:eastAsia="Calibri"/>
          <w:iCs/>
          <w:shd w:val="clear" w:color="auto" w:fill="FFFFFF"/>
          <w:lang w:eastAsia="en-US"/>
        </w:rPr>
        <w:t>5. Кириллов, В. В. </w:t>
      </w:r>
      <w:r w:rsidRPr="005D4294">
        <w:rPr>
          <w:rFonts w:eastAsia="Calibri"/>
          <w:shd w:val="clear" w:color="auto" w:fill="FFFFFF"/>
          <w:lang w:eastAsia="en-US"/>
        </w:rPr>
        <w:t xml:space="preserve">История России в 2 ч. – Ч. 2. ХХ век - начало ХХI века </w:t>
      </w:r>
      <w:r w:rsidRPr="005D4294">
        <w:rPr>
          <w:rFonts w:eastAsia="Calibri"/>
          <w:lang w:eastAsia="en-US"/>
        </w:rPr>
        <w:t>[Электронный ресурс]</w:t>
      </w:r>
      <w:r w:rsidRPr="005D4294">
        <w:rPr>
          <w:rFonts w:eastAsia="Calibri"/>
          <w:shd w:val="clear" w:color="auto" w:fill="FFFFFF"/>
          <w:lang w:eastAsia="en-US"/>
        </w:rPr>
        <w:t xml:space="preserve">: учебник для СПО / В. В. Кириллов. - М. :Юрайт, 2017. — 275 с. </w:t>
      </w:r>
      <w:hyperlink r:id="rId13" w:anchor="page/1" w:history="1">
        <w:r w:rsidRPr="005D4294">
          <w:rPr>
            <w:rFonts w:eastAsia="Calibri"/>
            <w:color w:val="0000FF"/>
            <w:u w:val="single"/>
            <w:shd w:val="clear" w:color="auto" w:fill="FFFFFF"/>
            <w:lang w:eastAsia="en-US"/>
          </w:rPr>
          <w:t>https://www.biblio-online.ru/viewer/0A8F62DE-A732-462E-A346-A7BFA1CBCBBE#page/1</w:t>
        </w:r>
      </w:hyperlink>
    </w:p>
    <w:p w14:paraId="6C1F8D00" w14:textId="77777777" w:rsidR="00FE5068" w:rsidRPr="005D4294" w:rsidRDefault="00FE5068" w:rsidP="00FE5068">
      <w:pPr>
        <w:tabs>
          <w:tab w:val="left" w:pos="9214"/>
        </w:tabs>
        <w:spacing w:line="360" w:lineRule="auto"/>
        <w:jc w:val="both"/>
        <w:rPr>
          <w:rFonts w:eastAsia="Calibri"/>
          <w:shd w:val="clear" w:color="auto" w:fill="FFFFFF"/>
          <w:lang w:eastAsia="en-US"/>
        </w:rPr>
      </w:pPr>
      <w:r w:rsidRPr="005D4294">
        <w:rPr>
          <w:rFonts w:eastAsia="Calibri"/>
          <w:shd w:val="clear" w:color="auto" w:fill="FFFFFF"/>
          <w:lang w:eastAsia="en-US"/>
        </w:rPr>
        <w:t xml:space="preserve">6. </w:t>
      </w:r>
      <w:r w:rsidRPr="005D4294">
        <w:rPr>
          <w:rFonts w:eastAsia="Calibri"/>
          <w:iCs/>
          <w:shd w:val="clear" w:color="auto" w:fill="FFFFFF"/>
          <w:lang w:eastAsia="en-US"/>
        </w:rPr>
        <w:t>Мокроусова, Л. Г. </w:t>
      </w:r>
      <w:r w:rsidRPr="005D4294">
        <w:rPr>
          <w:rFonts w:eastAsia="Calibri"/>
          <w:shd w:val="clear" w:color="auto" w:fill="FFFFFF"/>
          <w:lang w:eastAsia="en-US"/>
        </w:rPr>
        <w:t xml:space="preserve">История России </w:t>
      </w:r>
      <w:r w:rsidRPr="005D4294">
        <w:rPr>
          <w:rFonts w:eastAsia="Calibri"/>
          <w:lang w:eastAsia="en-US"/>
        </w:rPr>
        <w:t>[Электронный ресурс]</w:t>
      </w:r>
      <w:r w:rsidRPr="005D4294">
        <w:rPr>
          <w:rFonts w:eastAsia="Calibri"/>
          <w:shd w:val="clear" w:color="auto" w:fill="FFFFFF"/>
          <w:lang w:eastAsia="en-US"/>
        </w:rPr>
        <w:t xml:space="preserve">: учебное пособие для СПО / Л. Г. Мокроусова, А. Н. Павлова. - М. :Юрайт, 2016. — 127 с. </w:t>
      </w:r>
      <w:hyperlink r:id="rId14" w:anchor="page/1" w:history="1">
        <w:r w:rsidRPr="005D4294">
          <w:rPr>
            <w:rFonts w:eastAsia="Calibri"/>
            <w:color w:val="0000FF"/>
            <w:u w:val="single"/>
            <w:shd w:val="clear" w:color="auto" w:fill="FFFFFF"/>
            <w:lang w:eastAsia="en-US"/>
          </w:rPr>
          <w:t>https://www.biblio-online.ru/viewer/545B02ED-7F91-4FE4-9AC0-FFB3E6A20340#page/1</w:t>
        </w:r>
      </w:hyperlink>
    </w:p>
    <w:p w14:paraId="11712DAB" w14:textId="77777777" w:rsidR="00FE5068" w:rsidRPr="005D4294" w:rsidRDefault="00FE5068" w:rsidP="00FE5068">
      <w:pPr>
        <w:tabs>
          <w:tab w:val="left" w:pos="9214"/>
        </w:tabs>
        <w:spacing w:line="360" w:lineRule="auto"/>
        <w:jc w:val="both"/>
        <w:rPr>
          <w:rFonts w:eastAsia="Calibri"/>
          <w:color w:val="0000FF"/>
          <w:u w:val="single"/>
          <w:shd w:val="clear" w:color="auto" w:fill="FFFFFF"/>
          <w:lang w:eastAsia="en-US"/>
        </w:rPr>
      </w:pPr>
      <w:r w:rsidRPr="005D4294">
        <w:rPr>
          <w:rFonts w:eastAsia="Calibri"/>
          <w:shd w:val="clear" w:color="auto" w:fill="FFFFFF"/>
          <w:lang w:eastAsia="en-US"/>
        </w:rPr>
        <w:t xml:space="preserve">7. </w:t>
      </w:r>
      <w:r w:rsidRPr="005D4294">
        <w:rPr>
          <w:rFonts w:eastAsia="Calibri"/>
          <w:iCs/>
          <w:shd w:val="clear" w:color="auto" w:fill="FFFFFF"/>
          <w:lang w:eastAsia="en-US"/>
        </w:rPr>
        <w:t>Пленков, О. Ю. </w:t>
      </w:r>
      <w:r w:rsidRPr="005D4294">
        <w:rPr>
          <w:rFonts w:eastAsia="Calibri"/>
          <w:shd w:val="clear" w:color="auto" w:fill="FFFFFF"/>
          <w:lang w:eastAsia="en-US"/>
        </w:rPr>
        <w:t xml:space="preserve">Новейшая история </w:t>
      </w:r>
      <w:r w:rsidRPr="005D4294">
        <w:rPr>
          <w:rFonts w:eastAsia="Calibri"/>
          <w:lang w:eastAsia="en-US"/>
        </w:rPr>
        <w:t>[Электронный ресурс]</w:t>
      </w:r>
      <w:r w:rsidRPr="005D4294">
        <w:rPr>
          <w:rFonts w:eastAsia="Calibri"/>
          <w:shd w:val="clear" w:color="auto" w:fill="FFFFFF"/>
          <w:lang w:eastAsia="en-US"/>
        </w:rPr>
        <w:t xml:space="preserve">: учебник для СПО / О. Ю. Пленков. - М. :Юрайт, 2017. — 399 с. </w:t>
      </w:r>
      <w:hyperlink r:id="rId15" w:anchor="page/1" w:history="1">
        <w:r w:rsidRPr="005D4294">
          <w:rPr>
            <w:rFonts w:eastAsia="Calibri"/>
            <w:color w:val="0000FF"/>
            <w:u w:val="single"/>
            <w:shd w:val="clear" w:color="auto" w:fill="FFFFFF"/>
            <w:lang w:eastAsia="en-US"/>
          </w:rPr>
          <w:t>https://www.biblio-online.ru/viewer/67F5BE1C-7181-4E2A-B229-0CC75363E50F#page/1</w:t>
        </w:r>
      </w:hyperlink>
    </w:p>
    <w:p w14:paraId="3DF1A58E" w14:textId="77777777" w:rsidR="00FE5068" w:rsidRDefault="00FE5068" w:rsidP="0031635D">
      <w:pPr>
        <w:pStyle w:val="a5"/>
        <w:tabs>
          <w:tab w:val="left" w:pos="9214"/>
        </w:tabs>
        <w:spacing w:line="360" w:lineRule="auto"/>
        <w:jc w:val="both"/>
        <w:rPr>
          <w:sz w:val="24"/>
          <w:szCs w:val="24"/>
        </w:rPr>
      </w:pPr>
    </w:p>
    <w:p w14:paraId="7A690768" w14:textId="77777777" w:rsidR="003F02F8" w:rsidRDefault="003F02F8" w:rsidP="00FE2E42">
      <w:pPr>
        <w:pStyle w:val="a5"/>
        <w:spacing w:line="360" w:lineRule="auto"/>
        <w:rPr>
          <w:sz w:val="24"/>
          <w:szCs w:val="24"/>
        </w:rPr>
      </w:pPr>
    </w:p>
    <w:p w14:paraId="2A4E2448" w14:textId="77777777" w:rsidR="00B317B5" w:rsidRDefault="00B317B5" w:rsidP="00FE2E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</w:p>
    <w:p w14:paraId="12D2AF9B" w14:textId="77777777" w:rsidR="00B317B5" w:rsidRDefault="00B317B5" w:rsidP="00FE2E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</w:p>
    <w:p w14:paraId="37A791CB" w14:textId="77777777" w:rsidR="00B317B5" w:rsidRDefault="00B317B5" w:rsidP="00FE2E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</w:p>
    <w:p w14:paraId="3290F356" w14:textId="77777777" w:rsidR="00B317B5" w:rsidRDefault="00B317B5" w:rsidP="00FE2E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</w:p>
    <w:p w14:paraId="7DD3F4DE" w14:textId="77777777" w:rsidR="00B317B5" w:rsidRDefault="00B317B5" w:rsidP="00FE2E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</w:p>
    <w:p w14:paraId="4765E58E" w14:textId="77777777" w:rsidR="0031635D" w:rsidRPr="0031635D" w:rsidRDefault="0031635D" w:rsidP="0031635D"/>
    <w:p w14:paraId="2B244AA2" w14:textId="77777777" w:rsidR="003F02F8" w:rsidRDefault="003F02F8" w:rsidP="00FE2E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  <w:r>
        <w:rPr>
          <w:rFonts w:ascii="Times New Roman" w:hAnsi="Times New Roman"/>
          <w:caps/>
          <w:color w:val="auto"/>
          <w:sz w:val="24"/>
          <w:szCs w:val="24"/>
        </w:rPr>
        <w:lastRenderedPageBreak/>
        <w:t>4. Контроль и оценка результатов освоения Дисциплины</w:t>
      </w:r>
    </w:p>
    <w:p w14:paraId="2A4FFEB9" w14:textId="77777777" w:rsidR="003F02F8" w:rsidRPr="00D460F2" w:rsidRDefault="003F02F8" w:rsidP="005A6A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caps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ab/>
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сообщений, рефератов.</w:t>
      </w:r>
    </w:p>
    <w:p w14:paraId="59EBB8D3" w14:textId="77777777" w:rsidR="003F02F8" w:rsidRDefault="003F02F8" w:rsidP="00FE2E42">
      <w:pPr>
        <w:spacing w:line="360" w:lineRule="auto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6"/>
        <w:gridCol w:w="3647"/>
      </w:tblGrid>
      <w:tr w:rsidR="003F02F8" w14:paraId="138A94D5" w14:textId="77777777" w:rsidTr="001A6AC7">
        <w:tc>
          <w:tcPr>
            <w:tcW w:w="5816" w:type="dxa"/>
            <w:vAlign w:val="center"/>
          </w:tcPr>
          <w:p w14:paraId="431E6AA4" w14:textId="77777777" w:rsidR="003F02F8" w:rsidRPr="005A6A6A" w:rsidRDefault="003F02F8" w:rsidP="00206D78">
            <w:pPr>
              <w:spacing w:line="360" w:lineRule="auto"/>
              <w:jc w:val="center"/>
              <w:rPr>
                <w:bCs/>
              </w:rPr>
            </w:pPr>
            <w:r w:rsidRPr="005A6A6A">
              <w:rPr>
                <w:bCs/>
              </w:rPr>
              <w:t>Результаты обучения</w:t>
            </w:r>
          </w:p>
          <w:p w14:paraId="00EDF651" w14:textId="77777777" w:rsidR="003F02F8" w:rsidRPr="005A6A6A" w:rsidRDefault="003F02F8" w:rsidP="00206D78">
            <w:pPr>
              <w:spacing w:line="360" w:lineRule="auto"/>
              <w:jc w:val="center"/>
              <w:rPr>
                <w:bCs/>
              </w:rPr>
            </w:pPr>
            <w:r w:rsidRPr="005A6A6A">
              <w:rPr>
                <w:bCs/>
              </w:rPr>
              <w:t>(освоенные умения, усвоенные знания)</w:t>
            </w:r>
          </w:p>
        </w:tc>
        <w:tc>
          <w:tcPr>
            <w:tcW w:w="3647" w:type="dxa"/>
            <w:vAlign w:val="center"/>
          </w:tcPr>
          <w:p w14:paraId="440F21A5" w14:textId="77777777" w:rsidR="003F02F8" w:rsidRPr="005A6A6A" w:rsidRDefault="003F02F8" w:rsidP="00206D78">
            <w:pPr>
              <w:spacing w:line="360" w:lineRule="auto"/>
              <w:jc w:val="center"/>
              <w:rPr>
                <w:bCs/>
              </w:rPr>
            </w:pPr>
            <w:r w:rsidRPr="005A6A6A">
              <w:t xml:space="preserve">Формы контроля результатов обучения </w:t>
            </w:r>
          </w:p>
        </w:tc>
      </w:tr>
      <w:tr w:rsidR="003F02F8" w14:paraId="2299B291" w14:textId="77777777" w:rsidTr="001A6AC7">
        <w:trPr>
          <w:trHeight w:val="1134"/>
        </w:trPr>
        <w:tc>
          <w:tcPr>
            <w:tcW w:w="5816" w:type="dxa"/>
          </w:tcPr>
          <w:p w14:paraId="467C5ECF" w14:textId="77777777" w:rsidR="003F02F8" w:rsidRPr="005A6A6A" w:rsidRDefault="003F02F8" w:rsidP="00206D78">
            <w:pPr>
              <w:spacing w:line="360" w:lineRule="auto"/>
              <w:jc w:val="both"/>
              <w:rPr>
                <w:bCs/>
              </w:rPr>
            </w:pPr>
            <w:r w:rsidRPr="005A6A6A">
              <w:rPr>
                <w:bCs/>
              </w:rPr>
              <w:t>Уметь:</w:t>
            </w:r>
          </w:p>
          <w:p w14:paraId="2C4E0437" w14:textId="77777777" w:rsidR="003F02F8" w:rsidRDefault="003F02F8" w:rsidP="00206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bCs/>
              </w:rPr>
            </w:pPr>
            <w:r>
              <w:t xml:space="preserve"> - ориентироваться в современной экономической, политической и культурной ситуации в России и мире;</w:t>
            </w:r>
          </w:p>
        </w:tc>
        <w:tc>
          <w:tcPr>
            <w:tcW w:w="3647" w:type="dxa"/>
            <w:vAlign w:val="center"/>
          </w:tcPr>
          <w:p w14:paraId="480483BA" w14:textId="77777777" w:rsidR="003F02F8" w:rsidRDefault="003F02F8" w:rsidP="00206D78">
            <w:pPr>
              <w:spacing w:line="360" w:lineRule="auto"/>
              <w:rPr>
                <w:bCs/>
              </w:rPr>
            </w:pPr>
          </w:p>
          <w:p w14:paraId="703E56ED" w14:textId="77777777" w:rsidR="003F02F8" w:rsidRDefault="003F02F8" w:rsidP="00206D78">
            <w:pPr>
              <w:spacing w:line="360" w:lineRule="auto"/>
            </w:pPr>
            <w:r>
              <w:t>письменный  опрос</w:t>
            </w:r>
          </w:p>
        </w:tc>
      </w:tr>
      <w:tr w:rsidR="003F02F8" w14:paraId="1E1DCE6B" w14:textId="77777777" w:rsidTr="001A6AC7">
        <w:trPr>
          <w:trHeight w:val="1095"/>
        </w:trPr>
        <w:tc>
          <w:tcPr>
            <w:tcW w:w="5816" w:type="dxa"/>
          </w:tcPr>
          <w:p w14:paraId="7D6430E0" w14:textId="77777777" w:rsidR="003F02F8" w:rsidRDefault="003F02F8" w:rsidP="00206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b/>
                <w:bCs/>
              </w:rPr>
            </w:pPr>
            <w:r>
              <w:t xml:space="preserve"> - выявлять  взаимосвязь  отечественных,  регио-нальных,  мировых социально - экономических, политических и культурных проблем.</w:t>
            </w:r>
          </w:p>
        </w:tc>
        <w:tc>
          <w:tcPr>
            <w:tcW w:w="3647" w:type="dxa"/>
            <w:vAlign w:val="center"/>
          </w:tcPr>
          <w:p w14:paraId="07B3F72B" w14:textId="77777777" w:rsidR="003F02F8" w:rsidRDefault="003F02F8" w:rsidP="00206D78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тестирование</w:t>
            </w:r>
          </w:p>
        </w:tc>
      </w:tr>
      <w:tr w:rsidR="003F02F8" w14:paraId="073EA6E6" w14:textId="77777777" w:rsidTr="001A6AC7">
        <w:trPr>
          <w:trHeight w:val="1125"/>
        </w:trPr>
        <w:tc>
          <w:tcPr>
            <w:tcW w:w="5816" w:type="dxa"/>
          </w:tcPr>
          <w:p w14:paraId="78848F46" w14:textId="77777777" w:rsidR="003F02F8" w:rsidRPr="005A6A6A" w:rsidRDefault="003F02F8" w:rsidP="00206D78">
            <w:pPr>
              <w:spacing w:line="360" w:lineRule="auto"/>
              <w:jc w:val="both"/>
            </w:pPr>
            <w:r w:rsidRPr="005A6A6A">
              <w:t>Знать:</w:t>
            </w:r>
          </w:p>
          <w:p w14:paraId="1079574F" w14:textId="77777777" w:rsidR="003F02F8" w:rsidRPr="00D460F2" w:rsidRDefault="003F02F8" w:rsidP="00206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>
              <w:t xml:space="preserve"> - основные направления развития ключевых регио-нов мира на рубеже веков (XX и XXI в.в.)</w:t>
            </w:r>
          </w:p>
        </w:tc>
        <w:tc>
          <w:tcPr>
            <w:tcW w:w="3647" w:type="dxa"/>
            <w:vAlign w:val="center"/>
          </w:tcPr>
          <w:p w14:paraId="1A173450" w14:textId="77777777" w:rsidR="003F02F8" w:rsidRDefault="003F02F8" w:rsidP="00206D78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письменный опрос </w:t>
            </w:r>
          </w:p>
        </w:tc>
      </w:tr>
      <w:tr w:rsidR="003F02F8" w14:paraId="6C38B3F9" w14:textId="77777777" w:rsidTr="001A6AC7">
        <w:trPr>
          <w:trHeight w:val="876"/>
        </w:trPr>
        <w:tc>
          <w:tcPr>
            <w:tcW w:w="5816" w:type="dxa"/>
          </w:tcPr>
          <w:p w14:paraId="09958420" w14:textId="77777777" w:rsidR="003F02F8" w:rsidRDefault="003F02F8" w:rsidP="00206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b/>
              </w:rPr>
            </w:pPr>
            <w:r>
              <w:t xml:space="preserve"> - сущность и причины локальных, региональных, межгосударственных конфликтов в конце XX - начале XXI в.в.</w:t>
            </w:r>
          </w:p>
        </w:tc>
        <w:tc>
          <w:tcPr>
            <w:tcW w:w="3647" w:type="dxa"/>
            <w:vAlign w:val="center"/>
          </w:tcPr>
          <w:p w14:paraId="47FA6670" w14:textId="77777777" w:rsidR="003F02F8" w:rsidRDefault="003F02F8" w:rsidP="00206D78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устный фронтальный опрос</w:t>
            </w:r>
          </w:p>
        </w:tc>
      </w:tr>
      <w:tr w:rsidR="003F02F8" w14:paraId="282D8F91" w14:textId="77777777" w:rsidTr="001A6AC7">
        <w:trPr>
          <w:trHeight w:val="1127"/>
        </w:trPr>
        <w:tc>
          <w:tcPr>
            <w:tcW w:w="5816" w:type="dxa"/>
          </w:tcPr>
          <w:p w14:paraId="565D36C4" w14:textId="77777777" w:rsidR="003F02F8" w:rsidRDefault="003F02F8" w:rsidP="00206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>
              <w:t xml:space="preserve"> - основные процессы (интеграционные, поликуль-турные, миграционные и иные) политического и экономического развития ведущих государств и регионов мира</w:t>
            </w:r>
          </w:p>
        </w:tc>
        <w:tc>
          <w:tcPr>
            <w:tcW w:w="3647" w:type="dxa"/>
            <w:vAlign w:val="center"/>
          </w:tcPr>
          <w:p w14:paraId="510AD8D7" w14:textId="77777777" w:rsidR="003F02F8" w:rsidRDefault="003F02F8" w:rsidP="00206D78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оценка выполнения индивидуального задания</w:t>
            </w:r>
          </w:p>
        </w:tc>
      </w:tr>
      <w:tr w:rsidR="003F02F8" w14:paraId="34A77C89" w14:textId="77777777" w:rsidTr="001A6AC7">
        <w:trPr>
          <w:trHeight w:val="585"/>
        </w:trPr>
        <w:tc>
          <w:tcPr>
            <w:tcW w:w="5816" w:type="dxa"/>
          </w:tcPr>
          <w:p w14:paraId="76E970E2" w14:textId="77777777" w:rsidR="003F02F8" w:rsidRDefault="003F02F8" w:rsidP="00206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>
              <w:t>- назначение ООН, НАТО, ЕС и др. организаций и основные направления их деятельности</w:t>
            </w:r>
          </w:p>
        </w:tc>
        <w:tc>
          <w:tcPr>
            <w:tcW w:w="3647" w:type="dxa"/>
            <w:vAlign w:val="center"/>
          </w:tcPr>
          <w:p w14:paraId="749C8BAE" w14:textId="77777777" w:rsidR="003F02F8" w:rsidRDefault="003F02F8" w:rsidP="00206D78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защита рефератов</w:t>
            </w:r>
          </w:p>
        </w:tc>
      </w:tr>
      <w:tr w:rsidR="003F02F8" w14:paraId="186ED65B" w14:textId="77777777" w:rsidTr="001A6AC7">
        <w:trPr>
          <w:trHeight w:val="825"/>
        </w:trPr>
        <w:tc>
          <w:tcPr>
            <w:tcW w:w="5816" w:type="dxa"/>
          </w:tcPr>
          <w:p w14:paraId="18616405" w14:textId="77777777" w:rsidR="003F02F8" w:rsidRDefault="003F02F8" w:rsidP="00206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>
              <w:t>- роль науки, культуры и религии в сохранении и укреплении национальных и государственных традиций</w:t>
            </w:r>
          </w:p>
        </w:tc>
        <w:tc>
          <w:tcPr>
            <w:tcW w:w="3647" w:type="dxa"/>
            <w:vAlign w:val="center"/>
          </w:tcPr>
          <w:p w14:paraId="6B46DBE5" w14:textId="77777777" w:rsidR="003F02F8" w:rsidRDefault="003F02F8" w:rsidP="00206D78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тестирование</w:t>
            </w:r>
          </w:p>
        </w:tc>
      </w:tr>
      <w:tr w:rsidR="003F02F8" w14:paraId="5339F44B" w14:textId="77777777" w:rsidTr="001A6AC7">
        <w:trPr>
          <w:trHeight w:val="831"/>
        </w:trPr>
        <w:tc>
          <w:tcPr>
            <w:tcW w:w="5816" w:type="dxa"/>
          </w:tcPr>
          <w:p w14:paraId="6F2225C4" w14:textId="77777777" w:rsidR="003F02F8" w:rsidRDefault="003F02F8" w:rsidP="00206D78">
            <w:pPr>
              <w:spacing w:line="360" w:lineRule="auto"/>
              <w:jc w:val="both"/>
            </w:pPr>
            <w:r>
              <w:t xml:space="preserve"> - содержание и назначение важнейших правовых и законодательных актов мирового и регионального значения</w:t>
            </w:r>
          </w:p>
        </w:tc>
        <w:tc>
          <w:tcPr>
            <w:tcW w:w="3647" w:type="dxa"/>
            <w:vAlign w:val="center"/>
          </w:tcPr>
          <w:p w14:paraId="0C0FBFB3" w14:textId="77777777" w:rsidR="003F02F8" w:rsidRDefault="003F02F8" w:rsidP="00206D78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экспертная оценка выполнения самостоятельной работы</w:t>
            </w:r>
          </w:p>
        </w:tc>
      </w:tr>
      <w:tr w:rsidR="003F02F8" w14:paraId="10FBB065" w14:textId="77777777" w:rsidTr="001A6AC7">
        <w:trPr>
          <w:trHeight w:val="159"/>
        </w:trPr>
        <w:tc>
          <w:tcPr>
            <w:tcW w:w="5816" w:type="dxa"/>
          </w:tcPr>
          <w:p w14:paraId="715DB8E9" w14:textId="77777777" w:rsidR="003F02F8" w:rsidRDefault="002E5EB0" w:rsidP="00206D78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Промежуточная</w:t>
            </w:r>
            <w:r w:rsidR="003F02F8">
              <w:rPr>
                <w:bCs/>
              </w:rPr>
              <w:t xml:space="preserve"> аттестация</w:t>
            </w:r>
          </w:p>
        </w:tc>
        <w:tc>
          <w:tcPr>
            <w:tcW w:w="3647" w:type="dxa"/>
          </w:tcPr>
          <w:p w14:paraId="338BB06A" w14:textId="77777777" w:rsidR="003F02F8" w:rsidRDefault="003F02F8" w:rsidP="00206D78">
            <w:pPr>
              <w:spacing w:line="360" w:lineRule="auto"/>
              <w:ind w:left="193"/>
              <w:rPr>
                <w:bCs/>
              </w:rPr>
            </w:pPr>
            <w:r>
              <w:rPr>
                <w:bCs/>
              </w:rPr>
              <w:t>дифференцированный зачет</w:t>
            </w:r>
          </w:p>
        </w:tc>
      </w:tr>
    </w:tbl>
    <w:p w14:paraId="22AADD06" w14:textId="77777777" w:rsidR="003F02F8" w:rsidRPr="008D762D" w:rsidRDefault="0031635D" w:rsidP="0031635D">
      <w:pPr>
        <w:spacing w:line="360" w:lineRule="auto"/>
        <w:ind w:left="720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5.</w:t>
      </w:r>
      <w:r w:rsidR="003F02F8" w:rsidRPr="008D762D">
        <w:rPr>
          <w:b/>
          <w:color w:val="000000"/>
        </w:rPr>
        <w:t>СПЕЦИАЛЬНЫЕ ИНФОРМАЦИОННО-МЕТОДИЧЕСКИЕ УСЛОВИЯ  РЕАЛИЗАЦИИ ПРОГРАММЫ ДЛЯ ИНВАЛИДОВ И ЛИЦ С ОГРАНИЧЕННЫМИ  ВОЗМОЖНОСТЯМИ ЗДОРОВЬЯ</w:t>
      </w:r>
    </w:p>
    <w:p w14:paraId="0FEDE9DA" w14:textId="77777777" w:rsidR="003F02F8" w:rsidRPr="008D762D" w:rsidRDefault="003F02F8" w:rsidP="0031635D">
      <w:pPr>
        <w:spacing w:line="360" w:lineRule="auto"/>
        <w:ind w:left="142" w:hanging="142"/>
        <w:jc w:val="center"/>
        <w:rPr>
          <w:b/>
          <w:color w:val="000000"/>
        </w:rPr>
      </w:pPr>
    </w:p>
    <w:p w14:paraId="35310C4A" w14:textId="77777777" w:rsidR="003F02F8" w:rsidRPr="008D762D" w:rsidRDefault="003F02F8" w:rsidP="001A6AC7">
      <w:pPr>
        <w:spacing w:line="360" w:lineRule="auto"/>
        <w:ind w:left="142" w:hanging="142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8D762D">
        <w:rPr>
          <w:color w:val="000000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14:paraId="35B14049" w14:textId="77777777" w:rsidR="003F02F8" w:rsidRPr="008D762D" w:rsidRDefault="003F02F8" w:rsidP="001A6AC7">
      <w:pPr>
        <w:spacing w:line="360" w:lineRule="auto"/>
        <w:ind w:left="142" w:hanging="142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8D762D">
        <w:rPr>
          <w:color w:val="000000"/>
        </w:rPr>
        <w:t xml:space="preserve">В специальные условия  входят: </w:t>
      </w:r>
    </w:p>
    <w:p w14:paraId="6BFBFC58" w14:textId="77777777" w:rsidR="003F02F8" w:rsidRPr="008D762D" w:rsidRDefault="003F02F8" w:rsidP="001A6AC7">
      <w:pPr>
        <w:spacing w:line="360" w:lineRule="auto"/>
        <w:ind w:left="142" w:hanging="142"/>
        <w:jc w:val="both"/>
        <w:rPr>
          <w:color w:val="000000"/>
        </w:rPr>
      </w:pPr>
      <w:r>
        <w:rPr>
          <w:color w:val="000000"/>
        </w:rPr>
        <w:t xml:space="preserve">   </w:t>
      </w:r>
      <w:r w:rsidRPr="008D762D">
        <w:rPr>
          <w:color w:val="000000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14:paraId="3D0CB547" w14:textId="77777777" w:rsidR="003F02F8" w:rsidRPr="008D762D" w:rsidRDefault="003F02F8" w:rsidP="001A6AC7">
      <w:pPr>
        <w:spacing w:line="360" w:lineRule="auto"/>
        <w:ind w:left="142" w:hanging="142"/>
        <w:jc w:val="both"/>
        <w:rPr>
          <w:color w:val="000000"/>
        </w:rPr>
      </w:pPr>
      <w:r w:rsidRPr="008D762D">
        <w:rPr>
          <w:color w:val="000000"/>
        </w:rPr>
        <w:tab/>
      </w:r>
      <w:r>
        <w:rPr>
          <w:color w:val="000000"/>
        </w:rPr>
        <w:tab/>
      </w:r>
      <w:r w:rsidRPr="008D762D">
        <w:rPr>
          <w:color w:val="000000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14:paraId="2B9341A1" w14:textId="77777777" w:rsidR="003F02F8" w:rsidRDefault="003F02F8" w:rsidP="00FD50C9">
      <w:pPr>
        <w:pStyle w:val="a6"/>
        <w:ind w:left="644"/>
        <w:rPr>
          <w:b/>
        </w:rPr>
      </w:pPr>
    </w:p>
    <w:p w14:paraId="4B49995A" w14:textId="77777777" w:rsidR="003F02F8" w:rsidRDefault="003F02F8" w:rsidP="00FD50C9">
      <w:pPr>
        <w:pStyle w:val="a6"/>
        <w:ind w:left="644"/>
        <w:rPr>
          <w:b/>
        </w:rPr>
      </w:pPr>
    </w:p>
    <w:p w14:paraId="618CDFB2" w14:textId="77777777" w:rsidR="003F02F8" w:rsidRDefault="003F02F8" w:rsidP="00FD50C9">
      <w:pPr>
        <w:pStyle w:val="a6"/>
        <w:ind w:left="644"/>
        <w:rPr>
          <w:b/>
        </w:rPr>
      </w:pPr>
    </w:p>
    <w:p w14:paraId="746E8CDF" w14:textId="77777777" w:rsidR="003F02F8" w:rsidRDefault="003F02F8" w:rsidP="00FD50C9">
      <w:pPr>
        <w:pStyle w:val="a6"/>
        <w:ind w:left="644"/>
        <w:rPr>
          <w:b/>
        </w:rPr>
      </w:pPr>
    </w:p>
    <w:p w14:paraId="501F45B7" w14:textId="77777777" w:rsidR="003F02F8" w:rsidRDefault="003F02F8" w:rsidP="00FD50C9">
      <w:pPr>
        <w:pStyle w:val="a6"/>
        <w:ind w:left="644"/>
        <w:rPr>
          <w:b/>
        </w:rPr>
      </w:pPr>
    </w:p>
    <w:p w14:paraId="5AC25D50" w14:textId="77777777" w:rsidR="003F02F8" w:rsidRDefault="003F02F8" w:rsidP="00FD50C9">
      <w:pPr>
        <w:pStyle w:val="a6"/>
        <w:ind w:left="644"/>
        <w:rPr>
          <w:b/>
        </w:rPr>
      </w:pPr>
    </w:p>
    <w:p w14:paraId="6D82AC1D" w14:textId="77777777" w:rsidR="003F02F8" w:rsidRDefault="003F02F8" w:rsidP="00FD50C9">
      <w:pPr>
        <w:pStyle w:val="a6"/>
        <w:ind w:left="644"/>
        <w:rPr>
          <w:b/>
        </w:rPr>
      </w:pPr>
    </w:p>
    <w:p w14:paraId="4911BD82" w14:textId="77777777" w:rsidR="003F02F8" w:rsidRDefault="003F02F8" w:rsidP="00FD50C9">
      <w:pPr>
        <w:pStyle w:val="a6"/>
        <w:ind w:left="644"/>
        <w:rPr>
          <w:b/>
        </w:rPr>
      </w:pPr>
    </w:p>
    <w:p w14:paraId="48A0107F" w14:textId="77777777" w:rsidR="003F02F8" w:rsidRDefault="003F02F8" w:rsidP="00FD50C9">
      <w:pPr>
        <w:pStyle w:val="a6"/>
        <w:ind w:left="644"/>
        <w:rPr>
          <w:b/>
        </w:rPr>
      </w:pPr>
    </w:p>
    <w:p w14:paraId="3FA5C409" w14:textId="77777777" w:rsidR="003F02F8" w:rsidRDefault="003F02F8" w:rsidP="00FD50C9">
      <w:pPr>
        <w:pStyle w:val="a6"/>
        <w:ind w:left="644"/>
        <w:rPr>
          <w:b/>
        </w:rPr>
      </w:pPr>
    </w:p>
    <w:p w14:paraId="555E5653" w14:textId="77777777" w:rsidR="003F02F8" w:rsidRPr="00FD50C9" w:rsidRDefault="003F02F8" w:rsidP="00FD50C9">
      <w:pPr>
        <w:ind w:left="284"/>
        <w:jc w:val="center"/>
        <w:rPr>
          <w:b/>
        </w:rPr>
      </w:pPr>
    </w:p>
    <w:p w14:paraId="1F228BD1" w14:textId="77777777" w:rsidR="003F02F8" w:rsidRPr="00FD50C9" w:rsidRDefault="003F02F8" w:rsidP="00FD50C9">
      <w:pPr>
        <w:ind w:left="284"/>
        <w:jc w:val="center"/>
        <w:rPr>
          <w:b/>
        </w:rPr>
      </w:pPr>
    </w:p>
    <w:p w14:paraId="0B5A865A" w14:textId="77777777" w:rsidR="003F02F8" w:rsidRDefault="003F02F8" w:rsidP="00FD50C9">
      <w:pPr>
        <w:pStyle w:val="a6"/>
        <w:ind w:left="644"/>
        <w:rPr>
          <w:b/>
        </w:rPr>
      </w:pPr>
    </w:p>
    <w:p w14:paraId="2AE0F1BB" w14:textId="77777777" w:rsidR="003F02F8" w:rsidRDefault="003F02F8" w:rsidP="00FD50C9">
      <w:pPr>
        <w:pStyle w:val="a6"/>
        <w:ind w:left="644"/>
        <w:rPr>
          <w:b/>
        </w:rPr>
      </w:pPr>
    </w:p>
    <w:p w14:paraId="12A64DE8" w14:textId="77777777" w:rsidR="003F02F8" w:rsidRDefault="003F02F8" w:rsidP="00FD50C9">
      <w:pPr>
        <w:pStyle w:val="a6"/>
        <w:ind w:left="644"/>
        <w:rPr>
          <w:b/>
        </w:rPr>
      </w:pPr>
    </w:p>
    <w:p w14:paraId="11076EE3" w14:textId="77777777" w:rsidR="003F02F8" w:rsidRDefault="003F02F8" w:rsidP="00FD50C9">
      <w:pPr>
        <w:pStyle w:val="a6"/>
        <w:ind w:left="644"/>
        <w:rPr>
          <w:b/>
        </w:rPr>
      </w:pPr>
    </w:p>
    <w:p w14:paraId="6535B761" w14:textId="77777777" w:rsidR="003F02F8" w:rsidRDefault="003F02F8" w:rsidP="00FD50C9">
      <w:pPr>
        <w:pStyle w:val="a6"/>
        <w:ind w:left="644"/>
        <w:rPr>
          <w:b/>
        </w:rPr>
      </w:pPr>
    </w:p>
    <w:p w14:paraId="58C8F7ED" w14:textId="77777777" w:rsidR="003F02F8" w:rsidRDefault="003F02F8" w:rsidP="00FD50C9">
      <w:pPr>
        <w:pStyle w:val="a6"/>
        <w:ind w:left="644"/>
        <w:rPr>
          <w:b/>
        </w:rPr>
      </w:pPr>
    </w:p>
    <w:p w14:paraId="30DC2A52" w14:textId="77777777" w:rsidR="003F02F8" w:rsidRDefault="003F02F8" w:rsidP="00FD50C9">
      <w:pPr>
        <w:pStyle w:val="a6"/>
        <w:ind w:left="644"/>
        <w:rPr>
          <w:b/>
        </w:rPr>
      </w:pPr>
    </w:p>
    <w:p w14:paraId="095062DC" w14:textId="77777777" w:rsidR="003F02F8" w:rsidRDefault="003F02F8" w:rsidP="00FD50C9">
      <w:pPr>
        <w:pStyle w:val="a6"/>
        <w:ind w:left="644"/>
        <w:rPr>
          <w:b/>
        </w:rPr>
      </w:pPr>
    </w:p>
    <w:p w14:paraId="6BED47F1" w14:textId="77777777" w:rsidR="003F02F8" w:rsidRDefault="003F02F8" w:rsidP="00FD50C9">
      <w:pPr>
        <w:pStyle w:val="a6"/>
        <w:ind w:left="644"/>
        <w:rPr>
          <w:b/>
        </w:rPr>
      </w:pPr>
    </w:p>
    <w:p w14:paraId="08EDE755" w14:textId="77777777" w:rsidR="003F02F8" w:rsidRPr="00FD50C9" w:rsidRDefault="003F02F8" w:rsidP="00FD50C9">
      <w:pPr>
        <w:ind w:left="284"/>
        <w:jc w:val="center"/>
        <w:rPr>
          <w:b/>
        </w:rPr>
      </w:pPr>
    </w:p>
    <w:p w14:paraId="29D0683E" w14:textId="77777777" w:rsidR="003F02F8" w:rsidRDefault="003F02F8" w:rsidP="00FD50C9">
      <w:pPr>
        <w:pStyle w:val="a6"/>
        <w:ind w:left="644"/>
        <w:rPr>
          <w:b/>
        </w:rPr>
      </w:pPr>
    </w:p>
    <w:sectPr w:rsidR="003F02F8" w:rsidSect="00AD5E0E">
      <w:pgSz w:w="11906" w:h="16838"/>
      <w:pgMar w:top="1134" w:right="849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DF3B9" w14:textId="77777777" w:rsidR="00797F53" w:rsidRDefault="00797F53" w:rsidP="00C0729C">
      <w:r>
        <w:separator/>
      </w:r>
    </w:p>
  </w:endnote>
  <w:endnote w:type="continuationSeparator" w:id="0">
    <w:p w14:paraId="3611B009" w14:textId="77777777" w:rsidR="00797F53" w:rsidRDefault="00797F53" w:rsidP="00C07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4416B" w14:textId="2B7A17AA" w:rsidR="00663E0E" w:rsidRDefault="00663E0E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B262B1">
      <w:rPr>
        <w:noProof/>
      </w:rPr>
      <w:t>2</w:t>
    </w:r>
    <w:r>
      <w:rPr>
        <w:noProof/>
      </w:rPr>
      <w:fldChar w:fldCharType="end"/>
    </w:r>
  </w:p>
  <w:p w14:paraId="2E6E9272" w14:textId="77777777" w:rsidR="00663E0E" w:rsidRDefault="00663E0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FCCA4F" w14:textId="77777777" w:rsidR="00797F53" w:rsidRDefault="00797F53" w:rsidP="00C0729C">
      <w:r>
        <w:separator/>
      </w:r>
    </w:p>
  </w:footnote>
  <w:footnote w:type="continuationSeparator" w:id="0">
    <w:p w14:paraId="550359B2" w14:textId="77777777" w:rsidR="00797F53" w:rsidRDefault="00797F53" w:rsidP="00C07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52737"/>
    <w:multiLevelType w:val="hybridMultilevel"/>
    <w:tmpl w:val="2B9C8D7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F336D0"/>
    <w:multiLevelType w:val="hybridMultilevel"/>
    <w:tmpl w:val="C9822B82"/>
    <w:lvl w:ilvl="0" w:tplc="04190001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03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0E672DB5"/>
    <w:multiLevelType w:val="hybridMultilevel"/>
    <w:tmpl w:val="781062BE"/>
    <w:lvl w:ilvl="0" w:tplc="90CA03B4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4" w15:restartNumberingAfterBreak="0">
    <w:nsid w:val="243A6C1F"/>
    <w:multiLevelType w:val="hybridMultilevel"/>
    <w:tmpl w:val="D71E355E"/>
    <w:lvl w:ilvl="0" w:tplc="605E719C">
      <w:start w:val="4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 w15:restartNumberingAfterBreak="0">
    <w:nsid w:val="25671276"/>
    <w:multiLevelType w:val="multilevel"/>
    <w:tmpl w:val="8B908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28DC4A58"/>
    <w:multiLevelType w:val="hybridMultilevel"/>
    <w:tmpl w:val="81BC94EE"/>
    <w:lvl w:ilvl="0" w:tplc="1876BE40">
      <w:start w:val="1"/>
      <w:numFmt w:val="decimal"/>
      <w:lvlText w:val="%1"/>
      <w:lvlJc w:val="left"/>
      <w:pPr>
        <w:tabs>
          <w:tab w:val="num" w:pos="0"/>
        </w:tabs>
        <w:ind w:hanging="360"/>
      </w:pPr>
      <w:rPr>
        <w:rFonts w:ascii="Times New Roman" w:eastAsia="Times New Roman" w:hAnsi="Times New Roman" w:cs="Times New Roman"/>
      </w:rPr>
    </w:lvl>
    <w:lvl w:ilvl="1" w:tplc="280A7798">
      <w:start w:val="2"/>
      <w:numFmt w:val="decimal"/>
      <w:lvlText w:val="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310A7786"/>
    <w:multiLevelType w:val="hybridMultilevel"/>
    <w:tmpl w:val="39829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2A7DF7"/>
    <w:multiLevelType w:val="multilevel"/>
    <w:tmpl w:val="88FE13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16E5FC4"/>
    <w:multiLevelType w:val="hybridMultilevel"/>
    <w:tmpl w:val="CD861B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8BB3CF9"/>
    <w:multiLevelType w:val="multilevel"/>
    <w:tmpl w:val="40B24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5E36148C"/>
    <w:multiLevelType w:val="hybridMultilevel"/>
    <w:tmpl w:val="FC12F816"/>
    <w:lvl w:ilvl="0" w:tplc="7C344C28">
      <w:start w:val="1"/>
      <w:numFmt w:val="decimal"/>
      <w:lvlText w:val="%1."/>
      <w:lvlJc w:val="left"/>
      <w:pPr>
        <w:ind w:left="11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  <w:rPr>
        <w:rFonts w:cs="Times New Roman"/>
      </w:rPr>
    </w:lvl>
  </w:abstractNum>
  <w:abstractNum w:abstractNumId="12" w15:restartNumberingAfterBreak="0">
    <w:nsid w:val="639A4499"/>
    <w:multiLevelType w:val="hybridMultilevel"/>
    <w:tmpl w:val="CD70D3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6B325AA"/>
    <w:multiLevelType w:val="hybridMultilevel"/>
    <w:tmpl w:val="4934AB1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6DA77B0"/>
    <w:multiLevelType w:val="multilevel"/>
    <w:tmpl w:val="F46EC6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0"/>
  </w:num>
  <w:num w:numId="9">
    <w:abstractNumId w:val="5"/>
  </w:num>
  <w:num w:numId="10">
    <w:abstractNumId w:val="0"/>
  </w:num>
  <w:num w:numId="11">
    <w:abstractNumId w:val="7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9"/>
  </w:num>
  <w:num w:numId="15">
    <w:abstractNumId w:val="11"/>
  </w:num>
  <w:num w:numId="16">
    <w:abstractNumId w:val="8"/>
  </w:num>
  <w:num w:numId="17">
    <w:abstractNumId w:val="1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14F6"/>
    <w:rsid w:val="00004096"/>
    <w:rsid w:val="00012E0B"/>
    <w:rsid w:val="00015D8F"/>
    <w:rsid w:val="00024CED"/>
    <w:rsid w:val="00025C06"/>
    <w:rsid w:val="000318E0"/>
    <w:rsid w:val="00050783"/>
    <w:rsid w:val="000602D5"/>
    <w:rsid w:val="0007055C"/>
    <w:rsid w:val="00074EA3"/>
    <w:rsid w:val="000A09E9"/>
    <w:rsid w:val="000A35C9"/>
    <w:rsid w:val="000B1B8D"/>
    <w:rsid w:val="000B1E7A"/>
    <w:rsid w:val="000B1F0F"/>
    <w:rsid w:val="000B5098"/>
    <w:rsid w:val="000B6B29"/>
    <w:rsid w:val="000D38EE"/>
    <w:rsid w:val="000D52F9"/>
    <w:rsid w:val="000E6BAF"/>
    <w:rsid w:val="000E728B"/>
    <w:rsid w:val="000E757C"/>
    <w:rsid w:val="000F7123"/>
    <w:rsid w:val="000F7ED7"/>
    <w:rsid w:val="0010376B"/>
    <w:rsid w:val="00104D14"/>
    <w:rsid w:val="00105D3A"/>
    <w:rsid w:val="00132B9F"/>
    <w:rsid w:val="00132EC3"/>
    <w:rsid w:val="00143D66"/>
    <w:rsid w:val="001477AD"/>
    <w:rsid w:val="0015328D"/>
    <w:rsid w:val="00162232"/>
    <w:rsid w:val="0017307E"/>
    <w:rsid w:val="00173661"/>
    <w:rsid w:val="001753AA"/>
    <w:rsid w:val="00175AFB"/>
    <w:rsid w:val="00181857"/>
    <w:rsid w:val="00183B35"/>
    <w:rsid w:val="001A46A9"/>
    <w:rsid w:val="001A6AC7"/>
    <w:rsid w:val="001D0D6A"/>
    <w:rsid w:val="001D2548"/>
    <w:rsid w:val="001D5F84"/>
    <w:rsid w:val="001E1C6E"/>
    <w:rsid w:val="001F18AF"/>
    <w:rsid w:val="00205765"/>
    <w:rsid w:val="00206D78"/>
    <w:rsid w:val="00213CAD"/>
    <w:rsid w:val="002147AF"/>
    <w:rsid w:val="00215B67"/>
    <w:rsid w:val="00216CF4"/>
    <w:rsid w:val="00230CB7"/>
    <w:rsid w:val="00234155"/>
    <w:rsid w:val="00242AB9"/>
    <w:rsid w:val="002478EC"/>
    <w:rsid w:val="002521FD"/>
    <w:rsid w:val="002548F1"/>
    <w:rsid w:val="00256529"/>
    <w:rsid w:val="00265799"/>
    <w:rsid w:val="00270B48"/>
    <w:rsid w:val="00273DB0"/>
    <w:rsid w:val="00274B65"/>
    <w:rsid w:val="002816B6"/>
    <w:rsid w:val="00292C41"/>
    <w:rsid w:val="0029330D"/>
    <w:rsid w:val="002A1A9B"/>
    <w:rsid w:val="002A33E3"/>
    <w:rsid w:val="002A3F1E"/>
    <w:rsid w:val="002A6376"/>
    <w:rsid w:val="002B27BA"/>
    <w:rsid w:val="002B2DA4"/>
    <w:rsid w:val="002B38AD"/>
    <w:rsid w:val="002B3C6F"/>
    <w:rsid w:val="002B4A79"/>
    <w:rsid w:val="002B6D12"/>
    <w:rsid w:val="002C652E"/>
    <w:rsid w:val="002D169A"/>
    <w:rsid w:val="002E1142"/>
    <w:rsid w:val="002E41DA"/>
    <w:rsid w:val="002E52C8"/>
    <w:rsid w:val="002E5EB0"/>
    <w:rsid w:val="002F2FA0"/>
    <w:rsid w:val="002F3477"/>
    <w:rsid w:val="002F35C6"/>
    <w:rsid w:val="0030060B"/>
    <w:rsid w:val="00302173"/>
    <w:rsid w:val="0031635D"/>
    <w:rsid w:val="0032787A"/>
    <w:rsid w:val="003314F6"/>
    <w:rsid w:val="00336F47"/>
    <w:rsid w:val="00343EA3"/>
    <w:rsid w:val="00355035"/>
    <w:rsid w:val="003559B7"/>
    <w:rsid w:val="00362580"/>
    <w:rsid w:val="00371F44"/>
    <w:rsid w:val="00377106"/>
    <w:rsid w:val="003A12DC"/>
    <w:rsid w:val="003B335A"/>
    <w:rsid w:val="003E56EF"/>
    <w:rsid w:val="003F02F8"/>
    <w:rsid w:val="003F275B"/>
    <w:rsid w:val="003F599E"/>
    <w:rsid w:val="00401695"/>
    <w:rsid w:val="00406D05"/>
    <w:rsid w:val="00415FD9"/>
    <w:rsid w:val="00425073"/>
    <w:rsid w:val="004317F6"/>
    <w:rsid w:val="004341B7"/>
    <w:rsid w:val="004373B2"/>
    <w:rsid w:val="0044104B"/>
    <w:rsid w:val="00445184"/>
    <w:rsid w:val="00476FEF"/>
    <w:rsid w:val="004859E0"/>
    <w:rsid w:val="00491DB1"/>
    <w:rsid w:val="004A02E9"/>
    <w:rsid w:val="004A6642"/>
    <w:rsid w:val="004A774C"/>
    <w:rsid w:val="004B0A6D"/>
    <w:rsid w:val="004C0159"/>
    <w:rsid w:val="004C703C"/>
    <w:rsid w:val="004E0586"/>
    <w:rsid w:val="004E6BFF"/>
    <w:rsid w:val="00500D23"/>
    <w:rsid w:val="00502A7C"/>
    <w:rsid w:val="00511612"/>
    <w:rsid w:val="00516A80"/>
    <w:rsid w:val="00522E7A"/>
    <w:rsid w:val="005278A3"/>
    <w:rsid w:val="00530D66"/>
    <w:rsid w:val="00544038"/>
    <w:rsid w:val="00553B6D"/>
    <w:rsid w:val="00563AC7"/>
    <w:rsid w:val="00564500"/>
    <w:rsid w:val="0057706E"/>
    <w:rsid w:val="00581EB8"/>
    <w:rsid w:val="00585D65"/>
    <w:rsid w:val="005A0718"/>
    <w:rsid w:val="005A1858"/>
    <w:rsid w:val="005A2BD4"/>
    <w:rsid w:val="005A38AA"/>
    <w:rsid w:val="005A3DCE"/>
    <w:rsid w:val="005A4082"/>
    <w:rsid w:val="005A6A6A"/>
    <w:rsid w:val="005B4809"/>
    <w:rsid w:val="005B7AAD"/>
    <w:rsid w:val="005C1CA6"/>
    <w:rsid w:val="005C3421"/>
    <w:rsid w:val="005C4E6B"/>
    <w:rsid w:val="005D068E"/>
    <w:rsid w:val="005D5FFC"/>
    <w:rsid w:val="005E7D8A"/>
    <w:rsid w:val="005F1369"/>
    <w:rsid w:val="005F1F75"/>
    <w:rsid w:val="005F65C2"/>
    <w:rsid w:val="00600361"/>
    <w:rsid w:val="00605F12"/>
    <w:rsid w:val="00611EB7"/>
    <w:rsid w:val="00634506"/>
    <w:rsid w:val="00642F11"/>
    <w:rsid w:val="006502A6"/>
    <w:rsid w:val="006520E5"/>
    <w:rsid w:val="00652974"/>
    <w:rsid w:val="00655A9E"/>
    <w:rsid w:val="00657B02"/>
    <w:rsid w:val="006628EE"/>
    <w:rsid w:val="00663E0E"/>
    <w:rsid w:val="00675937"/>
    <w:rsid w:val="006765B7"/>
    <w:rsid w:val="0067677C"/>
    <w:rsid w:val="00695BD3"/>
    <w:rsid w:val="006A293E"/>
    <w:rsid w:val="006A4DBE"/>
    <w:rsid w:val="006A6ECE"/>
    <w:rsid w:val="006B113E"/>
    <w:rsid w:val="006B1DB3"/>
    <w:rsid w:val="006C26D4"/>
    <w:rsid w:val="006D23D0"/>
    <w:rsid w:val="006D321A"/>
    <w:rsid w:val="006D71E1"/>
    <w:rsid w:val="006E3D58"/>
    <w:rsid w:val="006E4457"/>
    <w:rsid w:val="006F4E13"/>
    <w:rsid w:val="006F5EE6"/>
    <w:rsid w:val="00703004"/>
    <w:rsid w:val="00703443"/>
    <w:rsid w:val="00710688"/>
    <w:rsid w:val="00733D80"/>
    <w:rsid w:val="00734009"/>
    <w:rsid w:val="00752E45"/>
    <w:rsid w:val="00755C14"/>
    <w:rsid w:val="00760361"/>
    <w:rsid w:val="00777E70"/>
    <w:rsid w:val="00781B9F"/>
    <w:rsid w:val="0078737B"/>
    <w:rsid w:val="00794048"/>
    <w:rsid w:val="00797F53"/>
    <w:rsid w:val="007A3010"/>
    <w:rsid w:val="007B5EE0"/>
    <w:rsid w:val="007E2F03"/>
    <w:rsid w:val="007F191B"/>
    <w:rsid w:val="007F30AA"/>
    <w:rsid w:val="007F6D73"/>
    <w:rsid w:val="008010E3"/>
    <w:rsid w:val="00802142"/>
    <w:rsid w:val="00805122"/>
    <w:rsid w:val="00813232"/>
    <w:rsid w:val="0082122A"/>
    <w:rsid w:val="00830EE2"/>
    <w:rsid w:val="00834A0A"/>
    <w:rsid w:val="008357CF"/>
    <w:rsid w:val="00840F21"/>
    <w:rsid w:val="00841860"/>
    <w:rsid w:val="00881683"/>
    <w:rsid w:val="0089469B"/>
    <w:rsid w:val="008A6DEF"/>
    <w:rsid w:val="008B7C86"/>
    <w:rsid w:val="008C2873"/>
    <w:rsid w:val="008C561F"/>
    <w:rsid w:val="008D2CF3"/>
    <w:rsid w:val="008D51FC"/>
    <w:rsid w:val="008D762D"/>
    <w:rsid w:val="008E16BE"/>
    <w:rsid w:val="00904FC2"/>
    <w:rsid w:val="0090580D"/>
    <w:rsid w:val="009065E6"/>
    <w:rsid w:val="009216E8"/>
    <w:rsid w:val="00937B3C"/>
    <w:rsid w:val="00937EC0"/>
    <w:rsid w:val="009428EE"/>
    <w:rsid w:val="009504D8"/>
    <w:rsid w:val="009657DF"/>
    <w:rsid w:val="00967903"/>
    <w:rsid w:val="00976606"/>
    <w:rsid w:val="00983D1B"/>
    <w:rsid w:val="00985C16"/>
    <w:rsid w:val="00991D34"/>
    <w:rsid w:val="009970BA"/>
    <w:rsid w:val="009A113A"/>
    <w:rsid w:val="009C6EAA"/>
    <w:rsid w:val="009C7496"/>
    <w:rsid w:val="009C764C"/>
    <w:rsid w:val="009D04F3"/>
    <w:rsid w:val="009D0FEB"/>
    <w:rsid w:val="009D27EB"/>
    <w:rsid w:val="009D3428"/>
    <w:rsid w:val="009D4987"/>
    <w:rsid w:val="009D4CA5"/>
    <w:rsid w:val="009F4FD5"/>
    <w:rsid w:val="00A14D02"/>
    <w:rsid w:val="00A320BA"/>
    <w:rsid w:val="00A41C38"/>
    <w:rsid w:val="00A42367"/>
    <w:rsid w:val="00A50AE2"/>
    <w:rsid w:val="00A50DF5"/>
    <w:rsid w:val="00A61DB9"/>
    <w:rsid w:val="00A70F78"/>
    <w:rsid w:val="00A8630B"/>
    <w:rsid w:val="00A92634"/>
    <w:rsid w:val="00A929D8"/>
    <w:rsid w:val="00AA4565"/>
    <w:rsid w:val="00AC1B20"/>
    <w:rsid w:val="00AC3459"/>
    <w:rsid w:val="00AC7935"/>
    <w:rsid w:val="00AD07FF"/>
    <w:rsid w:val="00AD38B3"/>
    <w:rsid w:val="00AD5E0E"/>
    <w:rsid w:val="00AE0D6D"/>
    <w:rsid w:val="00AE2EC4"/>
    <w:rsid w:val="00AE7435"/>
    <w:rsid w:val="00AF453F"/>
    <w:rsid w:val="00AF70EF"/>
    <w:rsid w:val="00B0273F"/>
    <w:rsid w:val="00B03A53"/>
    <w:rsid w:val="00B03F74"/>
    <w:rsid w:val="00B076B7"/>
    <w:rsid w:val="00B25B87"/>
    <w:rsid w:val="00B262B1"/>
    <w:rsid w:val="00B312EE"/>
    <w:rsid w:val="00B317B5"/>
    <w:rsid w:val="00B367B9"/>
    <w:rsid w:val="00B51731"/>
    <w:rsid w:val="00B53983"/>
    <w:rsid w:val="00B56487"/>
    <w:rsid w:val="00B653F8"/>
    <w:rsid w:val="00B7022E"/>
    <w:rsid w:val="00B74486"/>
    <w:rsid w:val="00B871CC"/>
    <w:rsid w:val="00B874BD"/>
    <w:rsid w:val="00B926A2"/>
    <w:rsid w:val="00B93357"/>
    <w:rsid w:val="00B95320"/>
    <w:rsid w:val="00B961E2"/>
    <w:rsid w:val="00B97317"/>
    <w:rsid w:val="00BA56E7"/>
    <w:rsid w:val="00BA7D4C"/>
    <w:rsid w:val="00BB1FF8"/>
    <w:rsid w:val="00BC0450"/>
    <w:rsid w:val="00BC5F01"/>
    <w:rsid w:val="00BC66D2"/>
    <w:rsid w:val="00BC66DC"/>
    <w:rsid w:val="00BC6B90"/>
    <w:rsid w:val="00BD2901"/>
    <w:rsid w:val="00BD6B5C"/>
    <w:rsid w:val="00BF1BBA"/>
    <w:rsid w:val="00BF2E40"/>
    <w:rsid w:val="00C04A1B"/>
    <w:rsid w:val="00C0729C"/>
    <w:rsid w:val="00C10975"/>
    <w:rsid w:val="00C155D8"/>
    <w:rsid w:val="00C25100"/>
    <w:rsid w:val="00C254BE"/>
    <w:rsid w:val="00C34CF8"/>
    <w:rsid w:val="00C41455"/>
    <w:rsid w:val="00C541BB"/>
    <w:rsid w:val="00C632AC"/>
    <w:rsid w:val="00C66324"/>
    <w:rsid w:val="00CB05A8"/>
    <w:rsid w:val="00CB4EEE"/>
    <w:rsid w:val="00CC3EF5"/>
    <w:rsid w:val="00CE1402"/>
    <w:rsid w:val="00CE4ECD"/>
    <w:rsid w:val="00CE685D"/>
    <w:rsid w:val="00CE6E64"/>
    <w:rsid w:val="00CF345E"/>
    <w:rsid w:val="00CF585C"/>
    <w:rsid w:val="00CF6D98"/>
    <w:rsid w:val="00D02F9F"/>
    <w:rsid w:val="00D04CB2"/>
    <w:rsid w:val="00D15B26"/>
    <w:rsid w:val="00D2120A"/>
    <w:rsid w:val="00D32CE3"/>
    <w:rsid w:val="00D40401"/>
    <w:rsid w:val="00D413A3"/>
    <w:rsid w:val="00D43FBF"/>
    <w:rsid w:val="00D460F2"/>
    <w:rsid w:val="00D52BB0"/>
    <w:rsid w:val="00D67CD7"/>
    <w:rsid w:val="00D76FA2"/>
    <w:rsid w:val="00D91C4E"/>
    <w:rsid w:val="00D97675"/>
    <w:rsid w:val="00DA08D6"/>
    <w:rsid w:val="00DB3AE6"/>
    <w:rsid w:val="00DC0111"/>
    <w:rsid w:val="00DD471B"/>
    <w:rsid w:val="00DD63D5"/>
    <w:rsid w:val="00DE3C56"/>
    <w:rsid w:val="00E02D94"/>
    <w:rsid w:val="00E07068"/>
    <w:rsid w:val="00E10D5F"/>
    <w:rsid w:val="00E11A30"/>
    <w:rsid w:val="00E24985"/>
    <w:rsid w:val="00E25A83"/>
    <w:rsid w:val="00E25B05"/>
    <w:rsid w:val="00E36838"/>
    <w:rsid w:val="00E379D6"/>
    <w:rsid w:val="00E37DA7"/>
    <w:rsid w:val="00E43658"/>
    <w:rsid w:val="00E46A0C"/>
    <w:rsid w:val="00E527B3"/>
    <w:rsid w:val="00E53BB8"/>
    <w:rsid w:val="00E6237C"/>
    <w:rsid w:val="00E6753D"/>
    <w:rsid w:val="00E7045C"/>
    <w:rsid w:val="00E721FB"/>
    <w:rsid w:val="00E726ED"/>
    <w:rsid w:val="00E84BD5"/>
    <w:rsid w:val="00E9258C"/>
    <w:rsid w:val="00E94E76"/>
    <w:rsid w:val="00EA1007"/>
    <w:rsid w:val="00EA7EF3"/>
    <w:rsid w:val="00EB21EB"/>
    <w:rsid w:val="00EB45A9"/>
    <w:rsid w:val="00EC0471"/>
    <w:rsid w:val="00EC6862"/>
    <w:rsid w:val="00EC7790"/>
    <w:rsid w:val="00ED39BA"/>
    <w:rsid w:val="00EE47B1"/>
    <w:rsid w:val="00F01DAE"/>
    <w:rsid w:val="00F17A88"/>
    <w:rsid w:val="00F2314E"/>
    <w:rsid w:val="00F24DD2"/>
    <w:rsid w:val="00F30328"/>
    <w:rsid w:val="00F40482"/>
    <w:rsid w:val="00F456DA"/>
    <w:rsid w:val="00F560B0"/>
    <w:rsid w:val="00F64BEE"/>
    <w:rsid w:val="00F76E50"/>
    <w:rsid w:val="00F81067"/>
    <w:rsid w:val="00F86CFA"/>
    <w:rsid w:val="00FA3748"/>
    <w:rsid w:val="00FA5DC4"/>
    <w:rsid w:val="00FB2ED0"/>
    <w:rsid w:val="00FB3A08"/>
    <w:rsid w:val="00FC3CD9"/>
    <w:rsid w:val="00FC63B2"/>
    <w:rsid w:val="00FD144F"/>
    <w:rsid w:val="00FD50C9"/>
    <w:rsid w:val="00FE1A33"/>
    <w:rsid w:val="00FE2E42"/>
    <w:rsid w:val="00FE468C"/>
    <w:rsid w:val="00FE5068"/>
    <w:rsid w:val="00FF08D4"/>
    <w:rsid w:val="00F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0B6EBC"/>
  <w15:docId w15:val="{EFC02EF1-D3C0-4639-A928-A570BF0B1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EF3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D169A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D169A"/>
    <w:pPr>
      <w:spacing w:before="240" w:after="60"/>
      <w:outlineLvl w:val="5"/>
    </w:pPr>
    <w:rPr>
      <w:rFonts w:eastAsia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D169A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2D169A"/>
    <w:rPr>
      <w:rFonts w:cs="Times New Roman"/>
      <w:b/>
      <w:bCs/>
      <w:sz w:val="22"/>
      <w:szCs w:val="22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E10D5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locked/>
    <w:rsid w:val="00E10D5F"/>
    <w:rPr>
      <w:rFonts w:ascii="Cambria" w:hAnsi="Cambria" w:cs="Times New Roman"/>
      <w:b/>
      <w:kern w:val="28"/>
      <w:sz w:val="32"/>
    </w:rPr>
  </w:style>
  <w:style w:type="paragraph" w:styleId="a5">
    <w:name w:val="No Spacing"/>
    <w:uiPriority w:val="1"/>
    <w:qFormat/>
    <w:rsid w:val="00E10D5F"/>
    <w:rPr>
      <w:sz w:val="28"/>
      <w:szCs w:val="28"/>
      <w:lang w:eastAsia="en-US"/>
    </w:rPr>
  </w:style>
  <w:style w:type="paragraph" w:styleId="a6">
    <w:name w:val="List Paragraph"/>
    <w:basedOn w:val="a"/>
    <w:uiPriority w:val="99"/>
    <w:qFormat/>
    <w:rsid w:val="00E10D5F"/>
    <w:pPr>
      <w:ind w:left="720"/>
      <w:contextualSpacing/>
    </w:pPr>
  </w:style>
  <w:style w:type="character" w:styleId="a7">
    <w:name w:val="Hyperlink"/>
    <w:uiPriority w:val="99"/>
    <w:rsid w:val="002D169A"/>
    <w:rPr>
      <w:rFonts w:ascii="Times New Roman" w:hAnsi="Times New Roman" w:cs="Times New Roman"/>
      <w:color w:val="0000FF"/>
      <w:u w:val="single"/>
    </w:rPr>
  </w:style>
  <w:style w:type="character" w:styleId="a8">
    <w:name w:val="FollowedHyperlink"/>
    <w:uiPriority w:val="99"/>
    <w:semiHidden/>
    <w:rsid w:val="002D169A"/>
    <w:rPr>
      <w:rFonts w:cs="Times New Roman"/>
      <w:color w:val="800080"/>
      <w:u w:val="single"/>
    </w:rPr>
  </w:style>
  <w:style w:type="character" w:styleId="a9">
    <w:name w:val="Strong"/>
    <w:uiPriority w:val="99"/>
    <w:qFormat/>
    <w:rsid w:val="002D169A"/>
    <w:rPr>
      <w:rFonts w:ascii="Times New Roman" w:hAnsi="Times New Roman" w:cs="Times New Roman"/>
      <w:b/>
    </w:rPr>
  </w:style>
  <w:style w:type="paragraph" w:styleId="aa">
    <w:name w:val="Normal (Web)"/>
    <w:basedOn w:val="a"/>
    <w:uiPriority w:val="99"/>
    <w:semiHidden/>
    <w:rsid w:val="002D169A"/>
    <w:rPr>
      <w:lang w:val="en-GB"/>
    </w:rPr>
  </w:style>
  <w:style w:type="paragraph" w:styleId="ab">
    <w:name w:val="header"/>
    <w:basedOn w:val="a"/>
    <w:link w:val="ac"/>
    <w:uiPriority w:val="99"/>
    <w:rsid w:val="002D169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2D169A"/>
    <w:rPr>
      <w:rFonts w:eastAsia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2D169A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Нижний колонтитул Знак"/>
    <w:link w:val="ad"/>
    <w:uiPriority w:val="99"/>
    <w:locked/>
    <w:rsid w:val="002D169A"/>
    <w:rPr>
      <w:rFonts w:cs="Times New Roman"/>
      <w:sz w:val="24"/>
      <w:szCs w:val="24"/>
      <w:lang w:eastAsia="ru-RU"/>
    </w:rPr>
  </w:style>
  <w:style w:type="paragraph" w:styleId="af">
    <w:name w:val="Document Map"/>
    <w:basedOn w:val="a"/>
    <w:link w:val="af0"/>
    <w:uiPriority w:val="99"/>
    <w:semiHidden/>
    <w:rsid w:val="002D169A"/>
    <w:pPr>
      <w:shd w:val="clear" w:color="auto" w:fill="000080"/>
    </w:pPr>
    <w:rPr>
      <w:sz w:val="2"/>
    </w:rPr>
  </w:style>
  <w:style w:type="character" w:customStyle="1" w:styleId="af0">
    <w:name w:val="Схема документа Знак"/>
    <w:link w:val="af"/>
    <w:uiPriority w:val="99"/>
    <w:semiHidden/>
    <w:locked/>
    <w:rsid w:val="002D169A"/>
    <w:rPr>
      <w:rFonts w:eastAsia="Times New Roman" w:cs="Times New Roman"/>
      <w:sz w:val="24"/>
      <w:szCs w:val="24"/>
      <w:shd w:val="clear" w:color="auto" w:fill="000080"/>
      <w:lang w:eastAsia="ru-RU"/>
    </w:rPr>
  </w:style>
  <w:style w:type="character" w:styleId="af1">
    <w:name w:val="page number"/>
    <w:uiPriority w:val="99"/>
    <w:semiHidden/>
    <w:rsid w:val="002D169A"/>
    <w:rPr>
      <w:rFonts w:ascii="Times New Roman" w:hAnsi="Times New Roman" w:cs="Times New Roman"/>
    </w:rPr>
  </w:style>
  <w:style w:type="character" w:customStyle="1" w:styleId="articlebody1">
    <w:name w:val="articlebody1"/>
    <w:uiPriority w:val="99"/>
    <w:rsid w:val="002D169A"/>
    <w:rPr>
      <w:rFonts w:ascii="Arial" w:hAnsi="Arial"/>
      <w:sz w:val="18"/>
    </w:rPr>
  </w:style>
  <w:style w:type="character" w:customStyle="1" w:styleId="nextprevnav1">
    <w:name w:val="nextprevnav1"/>
    <w:uiPriority w:val="99"/>
    <w:rsid w:val="002D169A"/>
    <w:rPr>
      <w:rFonts w:ascii="Arial" w:hAnsi="Arial"/>
      <w:sz w:val="21"/>
    </w:rPr>
  </w:style>
  <w:style w:type="table" w:styleId="af2">
    <w:name w:val="Table Grid"/>
    <w:basedOn w:val="a1"/>
    <w:uiPriority w:val="99"/>
    <w:rsid w:val="002D169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rsid w:val="00FB3A0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locked/>
    <w:rsid w:val="00FB3A08"/>
    <w:rPr>
      <w:rFonts w:ascii="Tahoma" w:hAnsi="Tahoma" w:cs="Tahoma"/>
      <w:sz w:val="16"/>
      <w:szCs w:val="16"/>
      <w:lang w:eastAsia="ru-RU"/>
    </w:rPr>
  </w:style>
  <w:style w:type="character" w:customStyle="1" w:styleId="af5">
    <w:name w:val="Основной текст + Полужирный"/>
    <w:uiPriority w:val="99"/>
    <w:rsid w:val="002816B6"/>
    <w:rPr>
      <w:rFonts w:ascii="Times New Roman" w:hAnsi="Times New Roman"/>
      <w:b/>
      <w:color w:val="000000"/>
      <w:spacing w:val="0"/>
      <w:w w:val="100"/>
      <w:position w:val="0"/>
      <w:sz w:val="27"/>
      <w:u w:val="none"/>
      <w:shd w:val="clear" w:color="auto" w:fill="FFFFFF"/>
      <w:lang w:val="ru-RU"/>
    </w:rPr>
  </w:style>
  <w:style w:type="character" w:customStyle="1" w:styleId="2">
    <w:name w:val="Основной текст2"/>
    <w:uiPriority w:val="99"/>
    <w:rsid w:val="002816B6"/>
    <w:rPr>
      <w:rFonts w:ascii="Times New Roman" w:hAnsi="Times New Roman"/>
      <w:color w:val="000000"/>
      <w:spacing w:val="0"/>
      <w:w w:val="100"/>
      <w:position w:val="0"/>
      <w:sz w:val="27"/>
      <w:u w:val="none"/>
      <w:shd w:val="clear" w:color="auto" w:fill="FFFFFF"/>
      <w:lang w:val="ru-RU"/>
    </w:rPr>
  </w:style>
  <w:style w:type="character" w:customStyle="1" w:styleId="13pt">
    <w:name w:val="Основной текст + 13 pt"/>
    <w:aliases w:val="Полужирный,Малые прописные"/>
    <w:uiPriority w:val="99"/>
    <w:rsid w:val="002816B6"/>
    <w:rPr>
      <w:rFonts w:ascii="Times New Roman" w:hAnsi="Times New Roman"/>
      <w:b/>
      <w:smallCaps/>
      <w:color w:val="000000"/>
      <w:spacing w:val="0"/>
      <w:w w:val="100"/>
      <w:position w:val="0"/>
      <w:sz w:val="26"/>
      <w:u w:val="none"/>
      <w:shd w:val="clear" w:color="auto" w:fill="FFFFFF"/>
      <w:lang w:val="en-US"/>
    </w:rPr>
  </w:style>
  <w:style w:type="paragraph" w:customStyle="1" w:styleId="61">
    <w:name w:val="Основной текст6"/>
    <w:basedOn w:val="a"/>
    <w:uiPriority w:val="99"/>
    <w:rsid w:val="002816B6"/>
    <w:pPr>
      <w:widowControl w:val="0"/>
      <w:shd w:val="clear" w:color="auto" w:fill="FFFFFF"/>
      <w:spacing w:line="322" w:lineRule="exact"/>
      <w:ind w:hanging="360"/>
    </w:pPr>
    <w:rPr>
      <w:color w:val="000000"/>
      <w:sz w:val="27"/>
      <w:szCs w:val="27"/>
    </w:rPr>
  </w:style>
  <w:style w:type="table" w:customStyle="1" w:styleId="11">
    <w:name w:val="Сетка таблицы1"/>
    <w:uiPriority w:val="99"/>
    <w:rsid w:val="00E07068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F17A88"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uiPriority w:val="99"/>
    <w:rsid w:val="00A61DB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0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iblio-online.ru/viewer/0A8F62DE-A732-462E-A346-A7BFA1CBCBB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biblio-online.ru/viewer/62A2CA1C-4C9A-427B-9EE7-FDF97A4253AD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iblio-online.ru/viewer/0952E6E5-00D1-4370-AD7D-0DC18A1FCC2D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biblio-online.ru/viewer/67F5BE1C-7181-4E2A-B229-0CC75363E50F" TargetMode="External"/><Relationship Id="rId10" Type="http://schemas.openxmlformats.org/officeDocument/2006/relationships/hyperlink" Target="https://www.biblio-online.ru/viewer/9501603F-8CA8-4A69-959D-C9EC651DE4E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&#1086;ok.ru" TargetMode="External"/><Relationship Id="rId14" Type="http://schemas.openxmlformats.org/officeDocument/2006/relationships/hyperlink" Target="https://www.biblio-online.ru/viewer/545B02ED-7F91-4FE4-9AC0-FFB3E6A203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3120</TotalTime>
  <Pages>18</Pages>
  <Words>3884</Words>
  <Characters>22140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gpt</Company>
  <LinksUpToDate>false</LinksUpToDate>
  <CharactersWithSpaces>25973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gpt</dc:creator>
  <cp:keywords/>
  <dc:description/>
  <cp:lastModifiedBy>Win10</cp:lastModifiedBy>
  <cp:revision>152</cp:revision>
  <cp:lastPrinted>2022-01-26T13:40:00Z</cp:lastPrinted>
  <dcterms:created xsi:type="dcterms:W3CDTF">2014-08-29T09:07:00Z</dcterms:created>
  <dcterms:modified xsi:type="dcterms:W3CDTF">2024-04-22T06:34:00Z</dcterms:modified>
</cp:coreProperties>
</file>